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EFC" w:rsidRPr="00C95EFC" w:rsidRDefault="00C95EFC" w:rsidP="00C95EFC">
      <w:pPr>
        <w:jc w:val="center"/>
        <w:rPr>
          <w:b/>
          <w:bCs/>
          <w:sz w:val="28"/>
          <w:szCs w:val="28"/>
          <w:lang w:val="en-US"/>
        </w:rPr>
      </w:pPr>
      <w:r w:rsidRPr="00C95EFC">
        <w:rPr>
          <w:b/>
          <w:bCs/>
          <w:sz w:val="28"/>
          <w:szCs w:val="28"/>
        </w:rPr>
        <w:t>Phụ lục I</w:t>
      </w:r>
      <w:r w:rsidRPr="00C95EFC">
        <w:rPr>
          <w:b/>
          <w:bCs/>
          <w:sz w:val="28"/>
          <w:szCs w:val="28"/>
          <w:lang w:val="en-US"/>
        </w:rPr>
        <w:t>II</w:t>
      </w:r>
    </w:p>
    <w:p w:rsidR="00AF580E" w:rsidRDefault="00AF580E">
      <w:pPr>
        <w:pStyle w:val="BodyText"/>
        <w:rPr>
          <w:sz w:val="20"/>
        </w:rPr>
      </w:pPr>
    </w:p>
    <w:p w:rsidR="00AF580E" w:rsidRDefault="00AF580E">
      <w:pPr>
        <w:pStyle w:val="BodyText"/>
        <w:spacing w:before="11"/>
        <w:rPr>
          <w:sz w:val="20"/>
        </w:rPr>
      </w:pPr>
    </w:p>
    <w:p w:rsidR="00AF580E" w:rsidRPr="00C95EFC" w:rsidRDefault="004651CF">
      <w:pPr>
        <w:spacing w:before="89" w:line="322" w:lineRule="exact"/>
        <w:ind w:left="252"/>
        <w:rPr>
          <w:sz w:val="28"/>
        </w:rPr>
      </w:pPr>
      <w:r w:rsidRPr="00C95EFC">
        <w:rPr>
          <w:sz w:val="28"/>
        </w:rPr>
        <w:t>TRƯỜNG</w:t>
      </w:r>
      <w:r w:rsidRPr="00C95EFC">
        <w:rPr>
          <w:spacing w:val="-1"/>
          <w:sz w:val="28"/>
        </w:rPr>
        <w:t xml:space="preserve"> </w:t>
      </w:r>
      <w:r w:rsidRPr="00C95EFC">
        <w:rPr>
          <w:sz w:val="28"/>
        </w:rPr>
        <w:t>THCS</w:t>
      </w:r>
      <w:r w:rsidRPr="00C95EFC">
        <w:rPr>
          <w:spacing w:val="-1"/>
          <w:sz w:val="28"/>
        </w:rPr>
        <w:t xml:space="preserve"> </w:t>
      </w:r>
      <w:r w:rsidRPr="00C95EFC">
        <w:rPr>
          <w:sz w:val="28"/>
        </w:rPr>
        <w:t>ĐỨC</w:t>
      </w:r>
      <w:r w:rsidRPr="00C95EFC">
        <w:rPr>
          <w:spacing w:val="-3"/>
          <w:sz w:val="28"/>
        </w:rPr>
        <w:t xml:space="preserve"> </w:t>
      </w:r>
      <w:r w:rsidRPr="00C95EFC">
        <w:rPr>
          <w:sz w:val="28"/>
        </w:rPr>
        <w:t>CHÍNH</w:t>
      </w:r>
    </w:p>
    <w:p w:rsidR="00AF580E" w:rsidRDefault="00012DFE" w:rsidP="00C95EFC">
      <w:pPr>
        <w:ind w:firstLineChars="150" w:firstLine="330"/>
        <w:rPr>
          <w:b/>
          <w:sz w:val="28"/>
        </w:rPr>
      </w:pPr>
      <w:r>
        <w:rPr>
          <w:noProof/>
        </w:rPr>
        <w:pict>
          <v:shape id="_x0000_s1026" style="position:absolute;left:0;text-align:left;margin-left:92.8pt;margin-top:18.9pt;width:118.1pt;height:.1pt;z-index:-251650048;mso-wrap-distance-top:0;mso-wrap-distance-bottom:0;mso-position-horizontal-relative:page;mso-width-relative:page;mso-height-relative:page" coordorigin="1856,379" coordsize="2362,0" path="m1856,379r2362,e" filled="f">
            <v:path arrowok="t"/>
            <w10:wrap type="topAndBottom" anchorx="page"/>
          </v:shape>
        </w:pict>
      </w:r>
      <w:r w:rsidR="004651CF">
        <w:rPr>
          <w:b/>
          <w:sz w:val="28"/>
        </w:rPr>
        <w:t>TỔ</w:t>
      </w:r>
      <w:r w:rsidR="004651CF">
        <w:rPr>
          <w:b/>
          <w:spacing w:val="1"/>
          <w:sz w:val="28"/>
        </w:rPr>
        <w:t xml:space="preserve"> </w:t>
      </w:r>
      <w:r w:rsidR="004651CF">
        <w:rPr>
          <w:b/>
          <w:sz w:val="28"/>
        </w:rPr>
        <w:t>: KHOA</w:t>
      </w:r>
      <w:r w:rsidR="004651CF">
        <w:rPr>
          <w:b/>
          <w:spacing w:val="-1"/>
          <w:sz w:val="28"/>
        </w:rPr>
        <w:t xml:space="preserve"> </w:t>
      </w:r>
      <w:r w:rsidR="004651CF">
        <w:rPr>
          <w:b/>
          <w:sz w:val="28"/>
        </w:rPr>
        <w:t>HỌC</w:t>
      </w:r>
      <w:r w:rsidR="004651CF">
        <w:rPr>
          <w:b/>
          <w:spacing w:val="-2"/>
          <w:sz w:val="28"/>
        </w:rPr>
        <w:t xml:space="preserve"> </w:t>
      </w:r>
      <w:r w:rsidR="004651CF">
        <w:rPr>
          <w:b/>
          <w:sz w:val="28"/>
        </w:rPr>
        <w:t>TỰ NHIÊN</w:t>
      </w:r>
    </w:p>
    <w:p w:rsidR="00AF580E" w:rsidRPr="00C95EFC" w:rsidRDefault="004651CF" w:rsidP="00C95EFC">
      <w:pPr>
        <w:ind w:left="5080" w:right="3358" w:hanging="1686"/>
        <w:jc w:val="center"/>
        <w:rPr>
          <w:b/>
          <w:sz w:val="28"/>
          <w:szCs w:val="28"/>
          <w:lang w:val="en-MY"/>
        </w:rPr>
      </w:pPr>
      <w:r w:rsidRPr="00C95EFC">
        <w:rPr>
          <w:b/>
          <w:sz w:val="28"/>
          <w:szCs w:val="28"/>
        </w:rPr>
        <w:t>KẾ HOẠCH GIÁO DỤC MÔN HỌC NĂM HỌC 202</w:t>
      </w:r>
      <w:r w:rsidRPr="00C95EFC">
        <w:rPr>
          <w:b/>
          <w:sz w:val="28"/>
          <w:szCs w:val="28"/>
          <w:lang w:val="en-MY"/>
        </w:rPr>
        <w:t>2</w:t>
      </w:r>
      <w:r w:rsidRPr="00C95EFC">
        <w:rPr>
          <w:b/>
          <w:sz w:val="28"/>
          <w:szCs w:val="28"/>
        </w:rPr>
        <w:t>- 202</w:t>
      </w:r>
      <w:r w:rsidRPr="00C95EFC">
        <w:rPr>
          <w:b/>
          <w:sz w:val="28"/>
          <w:szCs w:val="28"/>
          <w:lang w:val="en-MY"/>
        </w:rPr>
        <w:t>3</w:t>
      </w:r>
    </w:p>
    <w:p w:rsidR="00AF580E" w:rsidRPr="00C95EFC" w:rsidRDefault="004651CF" w:rsidP="00C95EFC">
      <w:pPr>
        <w:ind w:left="5080" w:right="3358" w:hanging="1686"/>
        <w:jc w:val="center"/>
        <w:rPr>
          <w:b/>
          <w:sz w:val="28"/>
          <w:szCs w:val="28"/>
          <w:lang w:val="en-US"/>
        </w:rPr>
      </w:pPr>
      <w:r w:rsidRPr="00C95EFC">
        <w:rPr>
          <w:b/>
          <w:sz w:val="28"/>
          <w:szCs w:val="28"/>
        </w:rPr>
        <w:t>MÔN</w:t>
      </w:r>
      <w:r w:rsidRPr="00C95EFC">
        <w:rPr>
          <w:b/>
          <w:spacing w:val="-1"/>
          <w:sz w:val="28"/>
          <w:szCs w:val="28"/>
        </w:rPr>
        <w:t xml:space="preserve"> </w:t>
      </w:r>
      <w:r w:rsidRPr="00C95EFC">
        <w:rPr>
          <w:b/>
          <w:sz w:val="28"/>
          <w:szCs w:val="28"/>
        </w:rPr>
        <w:t>GIÁO</w:t>
      </w:r>
      <w:r w:rsidRPr="00C95EFC">
        <w:rPr>
          <w:b/>
          <w:spacing w:val="-2"/>
          <w:sz w:val="28"/>
          <w:szCs w:val="28"/>
        </w:rPr>
        <w:t xml:space="preserve"> </w:t>
      </w:r>
      <w:r w:rsidRPr="00C95EFC">
        <w:rPr>
          <w:b/>
          <w:sz w:val="28"/>
          <w:szCs w:val="28"/>
        </w:rPr>
        <w:t>DỤC</w:t>
      </w:r>
      <w:r w:rsidRPr="00C95EFC">
        <w:rPr>
          <w:b/>
          <w:spacing w:val="-7"/>
          <w:sz w:val="28"/>
          <w:szCs w:val="28"/>
        </w:rPr>
        <w:t xml:space="preserve"> </w:t>
      </w:r>
      <w:r w:rsidRPr="00C95EFC">
        <w:rPr>
          <w:b/>
          <w:sz w:val="28"/>
          <w:szCs w:val="28"/>
        </w:rPr>
        <w:t>THỂ</w:t>
      </w:r>
      <w:r w:rsidRPr="00C95EFC">
        <w:rPr>
          <w:b/>
          <w:spacing w:val="-1"/>
          <w:sz w:val="28"/>
          <w:szCs w:val="28"/>
        </w:rPr>
        <w:t xml:space="preserve"> </w:t>
      </w:r>
      <w:r w:rsidRPr="00C95EFC">
        <w:rPr>
          <w:b/>
          <w:sz w:val="28"/>
          <w:szCs w:val="28"/>
        </w:rPr>
        <w:t>CHẤT</w:t>
      </w:r>
      <w:r w:rsidR="00C95EFC">
        <w:rPr>
          <w:b/>
          <w:sz w:val="28"/>
          <w:szCs w:val="28"/>
          <w:lang w:val="en-US"/>
        </w:rPr>
        <w:t>, KHỐI LỚP</w:t>
      </w:r>
      <w:r w:rsidRPr="00C95EFC">
        <w:rPr>
          <w:b/>
          <w:spacing w:val="-5"/>
          <w:sz w:val="28"/>
          <w:szCs w:val="28"/>
        </w:rPr>
        <w:t xml:space="preserve"> </w:t>
      </w:r>
      <w:r w:rsidRPr="00C95EFC">
        <w:rPr>
          <w:b/>
          <w:sz w:val="28"/>
          <w:szCs w:val="28"/>
        </w:rPr>
        <w:t>6</w:t>
      </w:r>
    </w:p>
    <w:p w:rsidR="00C95EFC" w:rsidRPr="00C95EFC" w:rsidRDefault="00C95EFC" w:rsidP="00C95EFC">
      <w:pPr>
        <w:jc w:val="center"/>
        <w:rPr>
          <w:b/>
          <w:sz w:val="28"/>
          <w:szCs w:val="28"/>
        </w:rPr>
      </w:pPr>
      <w:r w:rsidRPr="00C95EFC">
        <w:rPr>
          <w:bCs/>
          <w:sz w:val="28"/>
          <w:szCs w:val="28"/>
        </w:rPr>
        <w:t xml:space="preserve"> </w:t>
      </w:r>
      <w:r w:rsidRPr="00C95EFC">
        <w:rPr>
          <w:bCs/>
          <w:sz w:val="28"/>
          <w:szCs w:val="28"/>
        </w:rPr>
        <w:t>(</w:t>
      </w:r>
      <w:r w:rsidRPr="00C95EFC">
        <w:rPr>
          <w:bCs/>
          <w:i/>
          <w:sz w:val="28"/>
          <w:szCs w:val="28"/>
        </w:rPr>
        <w:t>Kèm theo Công văn số  5512/BGDĐT-GDTrH ngày 18 tháng 12 năm 2020 của Bộ GDĐT</w:t>
      </w:r>
      <w:r w:rsidRPr="00C95EFC">
        <w:rPr>
          <w:bCs/>
          <w:sz w:val="28"/>
          <w:szCs w:val="28"/>
        </w:rPr>
        <w:t>)</w:t>
      </w:r>
    </w:p>
    <w:p w:rsidR="00C95EFC" w:rsidRPr="00C95EFC" w:rsidRDefault="00C95EFC" w:rsidP="00C95EFC">
      <w:pPr>
        <w:jc w:val="center"/>
        <w:rPr>
          <w:b/>
          <w:bCs/>
          <w:sz w:val="28"/>
          <w:szCs w:val="28"/>
          <w:lang w:val="vi-VN"/>
        </w:rPr>
      </w:pPr>
      <w:r w:rsidRPr="00C95EFC">
        <w:rPr>
          <w:b/>
          <w:bCs/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69504" behindDoc="0" locked="0" layoutInCell="1" allowOverlap="1" wp14:anchorId="7805A40E" wp14:editId="0B73AAE5">
                <wp:simplePos x="0" y="0"/>
                <wp:positionH relativeFrom="column">
                  <wp:posOffset>3318510</wp:posOffset>
                </wp:positionH>
                <wp:positionV relativeFrom="paragraph">
                  <wp:posOffset>9525</wp:posOffset>
                </wp:positionV>
                <wp:extent cx="2394585" cy="0"/>
                <wp:effectExtent l="0" t="0" r="2476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945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1.3pt,.75pt" to="449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" strokecolor="black [3040]">
                <o:lock v:ext="edit" shapetype="f"/>
              </v:line>
            </w:pict>
          </mc:Fallback>
        </mc:AlternateContent>
      </w:r>
    </w:p>
    <w:p w:rsidR="00C95EFC" w:rsidRDefault="00C95EFC" w:rsidP="00C95EFC">
      <w:pPr>
        <w:spacing w:before="2"/>
        <w:ind w:left="5476" w:right="5451" w:firstLine="31"/>
        <w:rPr>
          <w:b/>
          <w:sz w:val="28"/>
          <w:lang w:val="en-US"/>
        </w:rPr>
      </w:pPr>
    </w:p>
    <w:p w:rsidR="00AF580E" w:rsidRPr="00C95EFC" w:rsidRDefault="00012DFE" w:rsidP="00C95EFC">
      <w:pPr>
        <w:spacing w:before="2"/>
        <w:ind w:left="5476" w:right="5451" w:firstLine="31"/>
        <w:jc w:val="center"/>
        <w:rPr>
          <w:b/>
          <w:sz w:val="28"/>
          <w:lang w:val="en-US"/>
        </w:rPr>
      </w:pPr>
      <w:r>
        <w:rPr>
          <w:noProof/>
        </w:rPr>
        <w:pict>
          <v:shape id="_x0000_s1027" style="position:absolute;left:0;text-align:left;margin-left:317.25pt;margin-top:53.55pt;width:148.5pt;height:.1pt;z-index:-251649024;mso-wrap-distance-top:0;mso-wrap-distance-bottom:0;mso-position-horizontal-relative:page;mso-width-relative:page;mso-height-relative:page" coordorigin="6345,1072" coordsize="2970,0" path="m6345,1072r2970,e" filled="f">
            <v:path arrowok="t"/>
            <w10:wrap type="topAndBottom" anchorx="page"/>
          </v:shape>
        </w:pict>
      </w:r>
      <w:r w:rsidR="004651CF">
        <w:rPr>
          <w:b/>
          <w:sz w:val="28"/>
        </w:rPr>
        <w:t>Cả năm:</w:t>
      </w:r>
      <w:r w:rsidR="004651CF">
        <w:rPr>
          <w:b/>
          <w:spacing w:val="1"/>
          <w:sz w:val="28"/>
        </w:rPr>
        <w:t xml:space="preserve"> </w:t>
      </w:r>
      <w:r w:rsidR="004651CF">
        <w:rPr>
          <w:b/>
          <w:sz w:val="28"/>
        </w:rPr>
        <w:t>35 tuần (70 tiết)</w:t>
      </w:r>
      <w:r w:rsidR="004651CF">
        <w:rPr>
          <w:b/>
          <w:spacing w:val="-67"/>
          <w:sz w:val="28"/>
        </w:rPr>
        <w:t xml:space="preserve"> </w:t>
      </w:r>
      <w:r w:rsidR="004651CF">
        <w:rPr>
          <w:b/>
          <w:sz w:val="28"/>
        </w:rPr>
        <w:t>Học kì I:</w:t>
      </w:r>
      <w:r w:rsidR="004651CF">
        <w:rPr>
          <w:b/>
          <w:spacing w:val="1"/>
          <w:sz w:val="28"/>
        </w:rPr>
        <w:t xml:space="preserve"> </w:t>
      </w:r>
      <w:r w:rsidR="004651CF">
        <w:rPr>
          <w:b/>
          <w:sz w:val="28"/>
        </w:rPr>
        <w:t>18 tuần (36 tiết)</w:t>
      </w:r>
      <w:r w:rsidR="004651CF">
        <w:rPr>
          <w:b/>
          <w:spacing w:val="-67"/>
          <w:sz w:val="28"/>
        </w:rPr>
        <w:t xml:space="preserve"> </w:t>
      </w:r>
      <w:r w:rsidR="004651CF">
        <w:rPr>
          <w:b/>
          <w:sz w:val="28"/>
        </w:rPr>
        <w:t>Học</w:t>
      </w:r>
      <w:r w:rsidR="004651CF">
        <w:rPr>
          <w:b/>
          <w:spacing w:val="-3"/>
          <w:sz w:val="28"/>
        </w:rPr>
        <w:t xml:space="preserve"> </w:t>
      </w:r>
      <w:r w:rsidR="004651CF">
        <w:rPr>
          <w:b/>
          <w:sz w:val="28"/>
        </w:rPr>
        <w:t>kì</w:t>
      </w:r>
      <w:r w:rsidR="004651CF">
        <w:rPr>
          <w:b/>
          <w:spacing w:val="-2"/>
          <w:sz w:val="28"/>
        </w:rPr>
        <w:t xml:space="preserve"> </w:t>
      </w:r>
      <w:r w:rsidR="004651CF">
        <w:rPr>
          <w:b/>
          <w:sz w:val="28"/>
        </w:rPr>
        <w:t>II:</w:t>
      </w:r>
      <w:r w:rsidR="004651CF">
        <w:rPr>
          <w:b/>
          <w:spacing w:val="-2"/>
          <w:sz w:val="28"/>
        </w:rPr>
        <w:t xml:space="preserve"> </w:t>
      </w:r>
      <w:r w:rsidR="004651CF">
        <w:rPr>
          <w:b/>
          <w:sz w:val="28"/>
        </w:rPr>
        <w:t>17</w:t>
      </w:r>
      <w:r w:rsidR="004651CF">
        <w:rPr>
          <w:b/>
          <w:spacing w:val="-2"/>
          <w:sz w:val="28"/>
        </w:rPr>
        <w:t xml:space="preserve"> </w:t>
      </w:r>
      <w:r w:rsidR="004651CF">
        <w:rPr>
          <w:b/>
          <w:sz w:val="28"/>
        </w:rPr>
        <w:t>tuần</w:t>
      </w:r>
      <w:r w:rsidR="004651CF">
        <w:rPr>
          <w:b/>
          <w:spacing w:val="-3"/>
          <w:sz w:val="28"/>
        </w:rPr>
        <w:t xml:space="preserve"> </w:t>
      </w:r>
      <w:r w:rsidR="004651CF">
        <w:rPr>
          <w:b/>
          <w:sz w:val="28"/>
        </w:rPr>
        <w:t>(34</w:t>
      </w:r>
      <w:r w:rsidR="004651CF">
        <w:rPr>
          <w:b/>
          <w:spacing w:val="-1"/>
          <w:sz w:val="28"/>
        </w:rPr>
        <w:t xml:space="preserve"> </w:t>
      </w:r>
      <w:r w:rsidR="004651CF">
        <w:rPr>
          <w:b/>
          <w:sz w:val="28"/>
        </w:rPr>
        <w:t>tiết)</w:t>
      </w:r>
    </w:p>
    <w:p w:rsidR="00AF580E" w:rsidRDefault="004651CF" w:rsidP="00B05880">
      <w:pPr>
        <w:pStyle w:val="ListParagraph"/>
        <w:numPr>
          <w:ilvl w:val="0"/>
          <w:numId w:val="1"/>
        </w:numPr>
        <w:tabs>
          <w:tab w:val="left" w:pos="1069"/>
        </w:tabs>
        <w:rPr>
          <w:b/>
          <w:sz w:val="28"/>
        </w:rPr>
      </w:pPr>
      <w:r>
        <w:rPr>
          <w:b/>
          <w:sz w:val="28"/>
        </w:rPr>
        <w:t>Kế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hoạch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dạy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học</w:t>
      </w:r>
    </w:p>
    <w:p w:rsidR="00AF580E" w:rsidRDefault="004651CF" w:rsidP="00B05880">
      <w:pPr>
        <w:pStyle w:val="ListParagraph"/>
        <w:numPr>
          <w:ilvl w:val="1"/>
          <w:numId w:val="1"/>
        </w:numPr>
        <w:tabs>
          <w:tab w:val="left" w:pos="1100"/>
        </w:tabs>
        <w:ind w:right="10089" w:firstLine="0"/>
        <w:rPr>
          <w:b/>
          <w:sz w:val="28"/>
        </w:rPr>
      </w:pPr>
      <w:r>
        <w:rPr>
          <w:b/>
          <w:sz w:val="28"/>
        </w:rPr>
        <w:t>Phân phối chương trình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HỌC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KỲ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I</w:t>
      </w: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48"/>
        <w:gridCol w:w="3946"/>
        <w:gridCol w:w="725"/>
        <w:gridCol w:w="1433"/>
        <w:gridCol w:w="3043"/>
        <w:gridCol w:w="2768"/>
      </w:tblGrid>
      <w:tr w:rsidR="00AF580E">
        <w:trPr>
          <w:trHeight w:val="966"/>
        </w:trPr>
        <w:tc>
          <w:tcPr>
            <w:tcW w:w="917" w:type="dxa"/>
          </w:tcPr>
          <w:p w:rsidR="00AF580E" w:rsidRDefault="004651CF">
            <w:pPr>
              <w:pStyle w:val="TableParagraph"/>
              <w:spacing w:line="320" w:lineRule="exact"/>
              <w:ind w:left="191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line="322" w:lineRule="exact"/>
              <w:ind w:left="108" w:right="99" w:firstLine="122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Tiết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theo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PPCT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line="320" w:lineRule="exact"/>
              <w:ind w:left="583" w:right="57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Bài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học</w:t>
            </w:r>
          </w:p>
        </w:tc>
        <w:tc>
          <w:tcPr>
            <w:tcW w:w="725" w:type="dxa"/>
          </w:tcPr>
          <w:p w:rsidR="00AF580E" w:rsidRDefault="004651CF">
            <w:pPr>
              <w:pStyle w:val="TableParagraph"/>
              <w:ind w:left="168" w:right="138" w:firstLine="45"/>
              <w:rPr>
                <w:b/>
                <w:sz w:val="28"/>
              </w:rPr>
            </w:pPr>
            <w:r>
              <w:rPr>
                <w:b/>
                <w:sz w:val="28"/>
              </w:rPr>
              <w:t>Số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tiết</w:t>
            </w: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ind w:left="420" w:right="391" w:firstLine="7"/>
              <w:rPr>
                <w:b/>
                <w:sz w:val="28"/>
              </w:rPr>
            </w:pPr>
            <w:r>
              <w:rPr>
                <w:b/>
                <w:sz w:val="28"/>
              </w:rPr>
              <w:t>Thời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điểm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line="320" w:lineRule="exact"/>
              <w:ind w:left="552"/>
              <w:rPr>
                <w:b/>
                <w:sz w:val="28"/>
              </w:rPr>
            </w:pPr>
            <w:r>
              <w:rPr>
                <w:b/>
                <w:sz w:val="28"/>
              </w:rPr>
              <w:t>Thiết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bị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dạy học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20" w:lineRule="exact"/>
              <w:ind w:left="346"/>
              <w:rPr>
                <w:b/>
                <w:sz w:val="28"/>
              </w:rPr>
            </w:pPr>
            <w:r>
              <w:rPr>
                <w:b/>
                <w:sz w:val="28"/>
              </w:rPr>
              <w:t>Địa điểm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dạy học</w:t>
            </w:r>
          </w:p>
        </w:tc>
      </w:tr>
      <w:tr w:rsidR="00AF580E">
        <w:trPr>
          <w:trHeight w:val="717"/>
        </w:trPr>
        <w:tc>
          <w:tcPr>
            <w:tcW w:w="917" w:type="dxa"/>
            <w:vMerge w:val="restart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4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7"/>
              <w:ind w:left="108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đề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1: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Bài tập thể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dục</w:t>
            </w:r>
          </w:p>
        </w:tc>
        <w:tc>
          <w:tcPr>
            <w:tcW w:w="725" w:type="dxa"/>
          </w:tcPr>
          <w:p w:rsidR="00AF580E" w:rsidRDefault="004651CF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3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76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1924"/>
        </w:trPr>
        <w:tc>
          <w:tcPr>
            <w:tcW w:w="917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8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before="113"/>
              <w:ind w:left="271"/>
              <w:jc w:val="both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nhịp 8</w:t>
            </w:r>
          </w:p>
          <w:p w:rsidR="00AF580E" w:rsidRDefault="004651CF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spacing w:before="120"/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“Vận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giáo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viên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chọn.(sgk 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269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3"/>
              </w:numPr>
              <w:tabs>
                <w:tab w:val="left" w:pos="377"/>
              </w:tabs>
              <w:spacing w:before="111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before="121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801"/>
        </w:trPr>
        <w:tc>
          <w:tcPr>
            <w:tcW w:w="917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Ôn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tập từ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đến nhịp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before="92" w:line="340" w:lineRule="atLeast"/>
              <w:ind w:left="108" w:right="8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GV: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trang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spacing w:line="315" w:lineRule="exact"/>
        <w:rPr>
          <w:sz w:val="28"/>
        </w:rPr>
        <w:sectPr w:rsidR="00AF580E">
          <w:type w:val="continuous"/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943"/>
        <w:gridCol w:w="3946"/>
        <w:gridCol w:w="725"/>
        <w:gridCol w:w="1433"/>
        <w:gridCol w:w="3043"/>
        <w:gridCol w:w="2768"/>
      </w:tblGrid>
      <w:tr w:rsidR="00AF580E">
        <w:trPr>
          <w:trHeight w:val="1103"/>
        </w:trPr>
        <w:tc>
          <w:tcPr>
            <w:tcW w:w="922" w:type="dxa"/>
            <w:vMerge w:val="restart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Học 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nhịp 16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spacing w:before="127" w:line="322" w:lineRule="exact"/>
              <w:ind w:left="108" w:right="175"/>
              <w:rPr>
                <w:sz w:val="28"/>
              </w:rPr>
            </w:pPr>
            <w:r>
              <w:rPr>
                <w:sz w:val="28"/>
              </w:rPr>
              <w:t>- 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1970"/>
        </w:trPr>
        <w:tc>
          <w:tcPr>
            <w:tcW w:w="922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AF580E" w:rsidRDefault="004651CF">
            <w:pPr>
              <w:pStyle w:val="TableParagraph"/>
              <w:spacing w:before="117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8"/>
              <w:rPr>
                <w:sz w:val="28"/>
              </w:rPr>
            </w:pPr>
            <w:r>
              <w:rPr>
                <w:sz w:val="28"/>
              </w:rPr>
              <w:t>Luyện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tập:</w:t>
            </w:r>
          </w:p>
          <w:p w:rsidR="00AF580E" w:rsidRDefault="004651CF">
            <w:pPr>
              <w:pStyle w:val="TableParagraph"/>
              <w:numPr>
                <w:ilvl w:val="0"/>
                <w:numId w:val="4"/>
              </w:numPr>
              <w:tabs>
                <w:tab w:val="left" w:pos="487"/>
                <w:tab w:val="left" w:pos="488"/>
              </w:tabs>
              <w:spacing w:before="123"/>
              <w:ind w:right="94" w:firstLine="69"/>
              <w:rPr>
                <w:sz w:val="28"/>
              </w:rPr>
            </w:pPr>
            <w:r>
              <w:rPr>
                <w:sz w:val="28"/>
              </w:rPr>
              <w:t>Phối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hơp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</w:p>
          <w:p w:rsidR="00AF580E" w:rsidRDefault="004651CF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spacing w:before="105" w:line="322" w:lineRule="exact"/>
              <w:ind w:right="97" w:firstLine="0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Vượt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sông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(giáo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viên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5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before="122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907"/>
        </w:trPr>
        <w:tc>
          <w:tcPr>
            <w:tcW w:w="922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AF580E" w:rsidRDefault="004651CF">
            <w:pPr>
              <w:pStyle w:val="TableParagraph"/>
              <w:spacing w:before="117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spacing w:before="112"/>
              <w:ind w:left="340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 17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</w:p>
          <w:p w:rsidR="00AF580E" w:rsidRDefault="004651CF">
            <w:pPr>
              <w:pStyle w:val="TableParagraph"/>
              <w:numPr>
                <w:ilvl w:val="0"/>
                <w:numId w:val="6"/>
              </w:numPr>
              <w:tabs>
                <w:tab w:val="left" w:pos="315"/>
              </w:tabs>
              <w:spacing w:before="120" w:line="242" w:lineRule="auto"/>
              <w:ind w:right="92" w:firstLine="0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“Ai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làm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đúng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nhất”,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giáo viên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chọn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7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spacing w:before="110" w:line="322" w:lineRule="exact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905"/>
        </w:trPr>
        <w:tc>
          <w:tcPr>
            <w:tcW w:w="922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AF580E" w:rsidRDefault="004651CF">
            <w:pPr>
              <w:pStyle w:val="TableParagraph"/>
              <w:spacing w:before="117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before="112"/>
              <w:rPr>
                <w:sz w:val="28"/>
              </w:rPr>
            </w:pPr>
            <w:r>
              <w:rPr>
                <w:sz w:val="28"/>
              </w:rPr>
              <w:t>Ôn 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 17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nhịp 24</w:t>
            </w:r>
          </w:p>
          <w:p w:rsidR="00AF580E" w:rsidRDefault="004651CF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before="120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nhip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</w:p>
          <w:p w:rsidR="00AF580E" w:rsidRDefault="004651CF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before="120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giáo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viên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9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spacing w:before="107" w:line="322" w:lineRule="exact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119"/>
        </w:trPr>
        <w:tc>
          <w:tcPr>
            <w:tcW w:w="922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AF580E" w:rsidRDefault="004651CF">
            <w:pPr>
              <w:pStyle w:val="TableParagraph"/>
              <w:spacing w:before="118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3" w:line="328" w:lineRule="auto"/>
              <w:ind w:left="108" w:right="1206"/>
              <w:rPr>
                <w:sz w:val="28"/>
              </w:rPr>
            </w:pPr>
            <w:r>
              <w:rPr>
                <w:sz w:val="28"/>
              </w:rPr>
              <w:t>Ôn từ nhịp 17 đến nhịp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</w:p>
          <w:p w:rsidR="00AF580E" w:rsidRDefault="004651CF">
            <w:pPr>
              <w:pStyle w:val="TableParagraph"/>
              <w:spacing w:before="1"/>
              <w:ind w:left="17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 (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giáo viên 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10"/>
              </w:numPr>
              <w:tabs>
                <w:tab w:val="left" w:pos="377"/>
              </w:tabs>
              <w:spacing w:before="111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10"/>
              </w:numPr>
              <w:tabs>
                <w:tab w:val="left" w:pos="272"/>
              </w:tabs>
              <w:spacing w:before="121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552"/>
        </w:trPr>
        <w:tc>
          <w:tcPr>
            <w:tcW w:w="922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AF580E" w:rsidRDefault="004651CF">
            <w:pPr>
              <w:pStyle w:val="TableParagraph"/>
              <w:spacing w:before="117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Hoàn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thiện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hoàn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before="110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GV: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spacing w:line="315" w:lineRule="exact"/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48"/>
        <w:gridCol w:w="3946"/>
        <w:gridCol w:w="725"/>
        <w:gridCol w:w="1433"/>
        <w:gridCol w:w="3043"/>
        <w:gridCol w:w="2768"/>
      </w:tblGrid>
      <w:tr w:rsidR="00AF580E">
        <w:trPr>
          <w:trHeight w:val="1554"/>
        </w:trPr>
        <w:tc>
          <w:tcPr>
            <w:tcW w:w="917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nhịp</w:t>
            </w:r>
          </w:p>
          <w:p w:rsidR="00AF580E" w:rsidRDefault="004651CF">
            <w:pPr>
              <w:pStyle w:val="TableParagraph"/>
              <w:spacing w:before="119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giáo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viên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line="254" w:lineRule="auto"/>
              <w:ind w:left="108" w:right="87"/>
              <w:rPr>
                <w:sz w:val="28"/>
              </w:rPr>
            </w:pPr>
            <w:r>
              <w:rPr>
                <w:sz w:val="28"/>
              </w:rPr>
              <w:t>ảnh,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trang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spacing w:before="112"/>
              <w:ind w:left="108" w:right="175"/>
              <w:rPr>
                <w:sz w:val="28"/>
              </w:rPr>
            </w:pPr>
            <w:r>
              <w:rPr>
                <w:sz w:val="28"/>
              </w:rPr>
              <w:t>- 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840"/>
        </w:trPr>
        <w:tc>
          <w:tcPr>
            <w:tcW w:w="917" w:type="dxa"/>
          </w:tcPr>
          <w:p w:rsidR="00AF580E" w:rsidRDefault="004651CF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4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7"/>
              <w:ind w:left="108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đề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2: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Chạy ngắn</w:t>
            </w:r>
          </w:p>
        </w:tc>
        <w:tc>
          <w:tcPr>
            <w:tcW w:w="725" w:type="dxa"/>
          </w:tcPr>
          <w:p w:rsidR="00AF580E" w:rsidRDefault="004651CF">
            <w:pPr>
              <w:pStyle w:val="TableParagraph"/>
              <w:spacing w:line="315" w:lineRule="exact"/>
              <w:ind w:left="221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3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76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256"/>
        </w:trPr>
        <w:tc>
          <w:tcPr>
            <w:tcW w:w="917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right="3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7"/>
              <w:ind w:left="108" w:right="362"/>
              <w:rPr>
                <w:b/>
                <w:sz w:val="28"/>
              </w:rPr>
            </w:pPr>
            <w:r>
              <w:rPr>
                <w:b/>
                <w:sz w:val="28"/>
              </w:rPr>
              <w:t>Bài 1: Kĩ thuật chạy giữa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quãng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và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các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động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tác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bổ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trợ</w:t>
            </w:r>
          </w:p>
          <w:p w:rsidR="00AF580E" w:rsidRDefault="004651CF">
            <w:pPr>
              <w:pStyle w:val="TableParagraph"/>
              <w:spacing w:before="115"/>
              <w:ind w:left="108" w:right="522"/>
              <w:rPr>
                <w:sz w:val="28"/>
              </w:rPr>
            </w:pPr>
            <w:r>
              <w:rPr>
                <w:sz w:val="28"/>
              </w:rPr>
              <w:t>Giới thiệu kĩ thuật chạy cự ly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ngắn,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tác bổ trợ</w:t>
            </w:r>
          </w:p>
          <w:p w:rsidR="00AF580E" w:rsidRDefault="004651CF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before="119"/>
              <w:ind w:left="271"/>
              <w:rPr>
                <w:sz w:val="28"/>
              </w:rPr>
            </w:pPr>
            <w:r>
              <w:rPr>
                <w:sz w:val="28"/>
              </w:rPr>
              <w:t>Chay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bước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nhỏ</w:t>
            </w:r>
          </w:p>
          <w:p w:rsidR="00AF580E" w:rsidRDefault="004651CF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ind w:left="271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nâng cao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đùi</w:t>
            </w:r>
          </w:p>
          <w:p w:rsidR="00AF580E" w:rsidRDefault="004651CF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before="2" w:line="322" w:lineRule="exact"/>
              <w:ind w:left="271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đạp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</w:p>
          <w:p w:rsidR="00AF580E" w:rsidRDefault="004651CF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line="322" w:lineRule="exact"/>
              <w:ind w:right="353" w:firstLine="0"/>
              <w:rPr>
                <w:sz w:val="28"/>
              </w:rPr>
            </w:pPr>
            <w:r>
              <w:rPr>
                <w:sz w:val="28"/>
              </w:rPr>
              <w:t>Trò chơi phát triển sức nhanh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12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12"/>
              </w:numPr>
              <w:tabs>
                <w:tab w:val="left" w:pos="272"/>
              </w:tabs>
              <w:spacing w:before="121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052"/>
        </w:trPr>
        <w:tc>
          <w:tcPr>
            <w:tcW w:w="917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right="3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8" w:right="351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 cự li ngắn; - Ôn tâp: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bước nhỏ, chạy nâng cao đùi,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đạp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</w:p>
          <w:p w:rsidR="00AF580E" w:rsidRDefault="004651CF">
            <w:pPr>
              <w:pStyle w:val="TableParagraph"/>
              <w:spacing w:line="322" w:lineRule="exact"/>
              <w:ind w:left="108" w:right="335"/>
              <w:rPr>
                <w:sz w:val="28"/>
              </w:rPr>
            </w:pPr>
            <w:r>
              <w:rPr>
                <w:sz w:val="28"/>
              </w:rPr>
              <w:t>- Trò chơi phát triển sức nhanh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13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122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908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right="31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 w:line="242" w:lineRule="auto"/>
              <w:ind w:left="108" w:right="619"/>
              <w:rPr>
                <w:sz w:val="28"/>
              </w:rPr>
            </w:pPr>
            <w:r>
              <w:rPr>
                <w:sz w:val="28"/>
              </w:rPr>
              <w:t>Các động tác bổ trợ, kĩ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giữa quãng.</w:t>
            </w:r>
          </w:p>
          <w:p w:rsidR="00AF580E" w:rsidRDefault="004651CF">
            <w:pPr>
              <w:pStyle w:val="TableParagraph"/>
              <w:spacing w:before="116"/>
              <w:ind w:left="108" w:right="219"/>
              <w:rPr>
                <w:sz w:val="28"/>
              </w:rPr>
            </w:pPr>
            <w:r>
              <w:rPr>
                <w:sz w:val="28"/>
              </w:rPr>
              <w:t>- Ôn: chạy bước nhỏ, chạy nâng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đùi,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đạp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sau.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14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14"/>
              </w:numPr>
              <w:tabs>
                <w:tab w:val="left" w:pos="272"/>
              </w:tabs>
              <w:spacing w:before="110" w:line="320" w:lineRule="atLeast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spacing w:line="315" w:lineRule="exact"/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48"/>
        <w:gridCol w:w="3946"/>
        <w:gridCol w:w="725"/>
        <w:gridCol w:w="1433"/>
        <w:gridCol w:w="3043"/>
        <w:gridCol w:w="2768"/>
      </w:tblGrid>
      <w:tr w:rsidR="00AF580E">
        <w:trPr>
          <w:trHeight w:val="1204"/>
        </w:trPr>
        <w:tc>
          <w:tcPr>
            <w:tcW w:w="917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line="315" w:lineRule="exact"/>
              <w:ind w:left="271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mới: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quãng</w:t>
            </w:r>
          </w:p>
          <w:p w:rsidR="00AF580E" w:rsidRDefault="004651CF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119"/>
              <w:ind w:right="353" w:firstLine="0"/>
              <w:rPr>
                <w:sz w:val="28"/>
              </w:rPr>
            </w:pPr>
            <w:r>
              <w:rPr>
                <w:sz w:val="28"/>
              </w:rPr>
              <w:t>Trò chơi phát triển sức nhanh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76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2256"/>
        </w:trPr>
        <w:tc>
          <w:tcPr>
            <w:tcW w:w="917" w:type="dxa"/>
            <w:vMerge w:val="restart"/>
            <w:tcBorders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ind w:left="108" w:right="91"/>
              <w:rPr>
                <w:sz w:val="28"/>
              </w:rPr>
            </w:pPr>
            <w:r>
              <w:rPr>
                <w:sz w:val="28"/>
              </w:rPr>
              <w:t>Các động tác bổ trợ kĩ thuật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giũa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quãng.</w:t>
            </w:r>
          </w:p>
          <w:p w:rsidR="00AF580E" w:rsidRDefault="004651CF">
            <w:pPr>
              <w:pStyle w:val="TableParagraph"/>
              <w:numPr>
                <w:ilvl w:val="0"/>
                <w:numId w:val="16"/>
              </w:numPr>
              <w:tabs>
                <w:tab w:val="left" w:pos="272"/>
              </w:tabs>
              <w:ind w:right="137" w:firstLine="0"/>
              <w:rPr>
                <w:sz w:val="28"/>
              </w:rPr>
            </w:pPr>
            <w:r>
              <w:rPr>
                <w:sz w:val="28"/>
              </w:rPr>
              <w:t>Ôn tâp: Chạy bước nhỏ, chạy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nâng cao đùi, chạy đạp sau,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quãng.</w:t>
            </w:r>
          </w:p>
          <w:p w:rsidR="00AF580E" w:rsidRDefault="004651CF">
            <w:pPr>
              <w:pStyle w:val="TableParagraph"/>
              <w:numPr>
                <w:ilvl w:val="0"/>
                <w:numId w:val="16"/>
              </w:numPr>
              <w:tabs>
                <w:tab w:val="left" w:pos="272"/>
              </w:tabs>
              <w:spacing w:line="322" w:lineRule="exact"/>
              <w:ind w:right="353" w:firstLine="0"/>
              <w:rPr>
                <w:sz w:val="28"/>
              </w:rPr>
            </w:pPr>
            <w:r>
              <w:rPr>
                <w:sz w:val="28"/>
              </w:rPr>
              <w:t>Trò chơi phát triển sức nhanh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7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17"/>
              </w:numPr>
              <w:tabs>
                <w:tab w:val="left" w:pos="377"/>
              </w:tabs>
              <w:spacing w:before="112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17"/>
              </w:numPr>
              <w:tabs>
                <w:tab w:val="left" w:pos="272"/>
              </w:tabs>
              <w:spacing w:before="120" w:line="242" w:lineRule="auto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699"/>
        </w:trPr>
        <w:tc>
          <w:tcPr>
            <w:tcW w:w="917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7"/>
              <w:ind w:left="108" w:right="151"/>
              <w:rPr>
                <w:b/>
                <w:sz w:val="28"/>
              </w:rPr>
            </w:pPr>
            <w:r>
              <w:rPr>
                <w:b/>
                <w:sz w:val="28"/>
              </w:rPr>
              <w:t>Bài 2: Kĩ thuật xuất phát cao,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chạy lao sau xuất phát và chạy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về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đích</w:t>
            </w:r>
          </w:p>
          <w:p w:rsidR="00AF580E" w:rsidRDefault="004651CF">
            <w:pPr>
              <w:pStyle w:val="TableParagraph"/>
              <w:spacing w:before="115"/>
              <w:ind w:left="108" w:right="122" w:firstLine="69"/>
              <w:rPr>
                <w:sz w:val="28"/>
              </w:rPr>
            </w:pPr>
            <w:r>
              <w:rPr>
                <w:sz w:val="28"/>
              </w:rPr>
              <w:t>Ôn tâp: Chạy bước nhỏ, chạy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nâng cao đùi, chạy đạp sau,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quãng.</w:t>
            </w:r>
          </w:p>
          <w:p w:rsidR="00AF580E" w:rsidRDefault="004651CF">
            <w:pPr>
              <w:pStyle w:val="TableParagraph"/>
              <w:spacing w:before="121"/>
              <w:ind w:left="108"/>
              <w:rPr>
                <w:sz w:val="28"/>
              </w:rPr>
            </w:pPr>
            <w:r>
              <w:rPr>
                <w:sz w:val="28"/>
              </w:rPr>
              <w:t>-Học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mới: Xuất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</w:p>
          <w:p w:rsidR="00AF580E" w:rsidRDefault="004651CF">
            <w:pPr>
              <w:pStyle w:val="TableParagraph"/>
              <w:spacing w:before="120"/>
              <w:ind w:left="108" w:right="405"/>
              <w:rPr>
                <w:sz w:val="28"/>
              </w:rPr>
            </w:pPr>
            <w:r>
              <w:rPr>
                <w:sz w:val="28"/>
              </w:rPr>
              <w:t>-Trò chơi phát triển sức nhanh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(Bắt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bóng nhanh)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do GV</w:t>
            </w:r>
          </w:p>
          <w:p w:rsidR="00AF580E" w:rsidRDefault="004651CF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chọn.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18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18"/>
              </w:numPr>
              <w:tabs>
                <w:tab w:val="left" w:pos="272"/>
              </w:tabs>
              <w:spacing w:before="121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173"/>
        </w:trPr>
        <w:tc>
          <w:tcPr>
            <w:tcW w:w="917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20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5"/>
              <w:ind w:left="108" w:right="122" w:firstLine="69"/>
              <w:rPr>
                <w:sz w:val="28"/>
              </w:rPr>
            </w:pPr>
            <w:r>
              <w:rPr>
                <w:sz w:val="28"/>
              </w:rPr>
              <w:t>Ôn tâp: Chạy bước nhỏ, chạy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nâng cao đùi, chạy đạp sau,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giữa quãng, kĩ thuật xuất 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</w:p>
          <w:p w:rsidR="00AF580E" w:rsidRDefault="004651CF">
            <w:pPr>
              <w:pStyle w:val="TableParagraph"/>
              <w:spacing w:before="107" w:line="322" w:lineRule="exact"/>
              <w:ind w:left="108" w:right="588"/>
              <w:rPr>
                <w:sz w:val="28"/>
              </w:rPr>
            </w:pPr>
            <w:r>
              <w:rPr>
                <w:sz w:val="28"/>
              </w:rPr>
              <w:t>-Học mới: Chạy lao sau xuất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7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19"/>
              </w:numPr>
              <w:tabs>
                <w:tab w:val="left" w:pos="377"/>
              </w:tabs>
              <w:spacing w:before="112" w:line="252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spacing w:before="129" w:line="242" w:lineRule="auto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spacing w:line="317" w:lineRule="exact"/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012DFE">
      <w:pPr>
        <w:pStyle w:val="BodyText"/>
        <w:rPr>
          <w:b/>
          <w:sz w:val="20"/>
        </w:rPr>
      </w:pPr>
      <w:r>
        <w:rPr>
          <w:noProof/>
        </w:rPr>
        <w:lastRenderedPageBreak/>
        <w:pict>
          <v:shape id="_x0000_s1028" style="position:absolute;margin-left:51pt;margin-top:85.55pt;width:.5pt;height:476.65pt;z-index:251659264;mso-position-horizontal-relative:page;mso-position-vertical-relative:page;mso-width-relative:page;mso-height-relative:page" coordorigin="1020,1712" coordsize="10,9533" o:spt="100" adj="0,,0" path="m1030,10670r-10,l1020,10680r,564l1030,11244r,-564l1030,10670xm1030,8056r-10,l1020,10670r10,l1030,8056xm1030,8046r-10,l1020,8056r10,l1030,8046xm1030,5744r-10,l1020,5754r,2292l1030,8046r,-2292l1030,5744xm1030,2806r-10,l1020,5744r10,l1030,2806xm1030,1712r-10,l1020,2796r,10l1030,2806r,-10l1030,1712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946"/>
        <w:gridCol w:w="725"/>
        <w:gridCol w:w="1433"/>
        <w:gridCol w:w="3043"/>
        <w:gridCol w:w="2768"/>
      </w:tblGrid>
      <w:tr w:rsidR="00AF580E">
        <w:trPr>
          <w:trHeight w:val="1084"/>
        </w:trPr>
        <w:tc>
          <w:tcPr>
            <w:tcW w:w="94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98" w:line="322" w:lineRule="exact"/>
              <w:ind w:left="107" w:right="423"/>
              <w:jc w:val="both"/>
              <w:rPr>
                <w:sz w:val="28"/>
              </w:rPr>
            </w:pPr>
            <w:r>
              <w:rPr>
                <w:sz w:val="28"/>
              </w:rPr>
              <w:t>-Trò chơi phát triển sức nhanh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(Bắt bóng nhanh) hoặc do GV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chọn.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76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2937"/>
        </w:trPr>
        <w:tc>
          <w:tcPr>
            <w:tcW w:w="948" w:type="dxa"/>
          </w:tcPr>
          <w:p w:rsidR="00AF580E" w:rsidRDefault="004651CF">
            <w:pPr>
              <w:pStyle w:val="TableParagraph"/>
              <w:spacing w:before="120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5"/>
              <w:ind w:left="107" w:right="430" w:firstLine="69"/>
              <w:jc w:val="both"/>
              <w:rPr>
                <w:sz w:val="28"/>
              </w:rPr>
            </w:pPr>
            <w:r>
              <w:rPr>
                <w:sz w:val="28"/>
              </w:rPr>
              <w:t>Ôn tâp: + Ôn một số động tác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bổ trợ, xuất phát cao, chạy lao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XP.</w:t>
            </w:r>
          </w:p>
          <w:p w:rsidR="00AF580E" w:rsidRDefault="004651CF">
            <w:pPr>
              <w:pStyle w:val="TableParagraph"/>
              <w:spacing w:before="119"/>
              <w:ind w:left="107" w:right="690"/>
              <w:rPr>
                <w:sz w:val="28"/>
              </w:rPr>
            </w:pPr>
            <w:r>
              <w:rPr>
                <w:sz w:val="28"/>
              </w:rPr>
              <w:t>- Học mới: Một số điều luật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trong thi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đấu các môn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</w:p>
          <w:p w:rsidR="00AF580E" w:rsidRDefault="004651CF">
            <w:pPr>
              <w:pStyle w:val="TableParagraph"/>
              <w:spacing w:before="120"/>
              <w:ind w:left="107" w:right="149"/>
              <w:rPr>
                <w:sz w:val="28"/>
              </w:rPr>
            </w:pPr>
            <w:r>
              <w:rPr>
                <w:sz w:val="28"/>
              </w:rPr>
              <w:t>-Trò chơi phát triển sức nhanh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(Người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thừa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ba)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</w:p>
          <w:p w:rsidR="00AF580E" w:rsidRDefault="004651CF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chọn.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7" w:lineRule="exact"/>
              <w:ind w:left="233" w:right="224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20"/>
              </w:numPr>
              <w:tabs>
                <w:tab w:val="left" w:pos="377"/>
              </w:tabs>
              <w:spacing w:before="112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20"/>
              </w:numPr>
              <w:tabs>
                <w:tab w:val="left" w:pos="272"/>
              </w:tabs>
              <w:spacing w:before="120" w:line="242" w:lineRule="auto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291"/>
        </w:trPr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7" w:firstLine="69"/>
              <w:rPr>
                <w:sz w:val="28"/>
              </w:rPr>
            </w:pPr>
            <w:r>
              <w:rPr>
                <w:sz w:val="28"/>
              </w:rPr>
              <w:t>Ôn tâp: 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 động tác bổ trợ,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cao,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XP</w:t>
            </w:r>
          </w:p>
          <w:p w:rsidR="00AF580E" w:rsidRDefault="004651CF">
            <w:pPr>
              <w:pStyle w:val="TableParagraph"/>
              <w:spacing w:before="120"/>
              <w:ind w:left="107" w:right="418"/>
              <w:rPr>
                <w:sz w:val="28"/>
              </w:rPr>
            </w:pPr>
            <w:r>
              <w:rPr>
                <w:sz w:val="28"/>
              </w:rPr>
              <w:t>-Học mới: Chạy về đích (chạy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qua đích)</w:t>
            </w:r>
          </w:p>
          <w:p w:rsidR="00AF580E" w:rsidRDefault="004651CF">
            <w:pPr>
              <w:pStyle w:val="TableParagraph"/>
              <w:spacing w:before="108" w:line="322" w:lineRule="exact"/>
              <w:ind w:left="107" w:right="313"/>
              <w:rPr>
                <w:sz w:val="28"/>
              </w:rPr>
            </w:pPr>
            <w:r>
              <w:rPr>
                <w:sz w:val="28"/>
              </w:rPr>
              <w:t>-Trò chơi phát triển sức nhanh(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4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21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21"/>
              </w:numPr>
              <w:tabs>
                <w:tab w:val="left" w:pos="272"/>
              </w:tabs>
              <w:spacing w:before="121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613"/>
        </w:trPr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7" w:right="216" w:firstLine="69"/>
              <w:rPr>
                <w:sz w:val="28"/>
              </w:rPr>
            </w:pPr>
            <w:r>
              <w:rPr>
                <w:sz w:val="28"/>
              </w:rPr>
              <w:t>Ôn tâp: Một số động tác bổ trợ.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cao,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XP</w:t>
            </w:r>
          </w:p>
          <w:p w:rsidR="00AF580E" w:rsidRDefault="004651CF">
            <w:pPr>
              <w:pStyle w:val="TableParagraph"/>
              <w:spacing w:before="120" w:line="242" w:lineRule="auto"/>
              <w:ind w:left="107" w:right="643"/>
              <w:rPr>
                <w:sz w:val="28"/>
              </w:rPr>
            </w:pPr>
            <w:r>
              <w:rPr>
                <w:sz w:val="28"/>
              </w:rPr>
              <w:t>-Học mới: Phối hợp các giai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ngắn</w:t>
            </w:r>
          </w:p>
          <w:p w:rsidR="00AF580E" w:rsidRDefault="004651CF">
            <w:pPr>
              <w:pStyle w:val="TableParagraph"/>
              <w:spacing w:before="101" w:line="322" w:lineRule="exact"/>
              <w:ind w:left="107" w:right="142"/>
              <w:rPr>
                <w:sz w:val="28"/>
              </w:rPr>
            </w:pPr>
            <w:r>
              <w:rPr>
                <w:sz w:val="28"/>
              </w:rPr>
              <w:t>-Trò chơi phát triển sức nhanh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(Người thừa thứ ba) hoặc do GV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chọn.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22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22"/>
              </w:numPr>
              <w:tabs>
                <w:tab w:val="left" w:pos="272"/>
              </w:tabs>
              <w:spacing w:before="122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564"/>
        </w:trPr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77"/>
              <w:rPr>
                <w:sz w:val="28"/>
              </w:rPr>
            </w:pPr>
            <w:r>
              <w:rPr>
                <w:sz w:val="28"/>
              </w:rPr>
              <w:t>Ôn tâp: Một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bổ trợ,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112"/>
              <w:ind w:left="233" w:right="224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before="110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GV: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spacing w:line="315" w:lineRule="exact"/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48"/>
        <w:gridCol w:w="3946"/>
        <w:gridCol w:w="725"/>
        <w:gridCol w:w="1433"/>
        <w:gridCol w:w="3043"/>
        <w:gridCol w:w="2768"/>
      </w:tblGrid>
      <w:tr w:rsidR="00AF580E">
        <w:trPr>
          <w:trHeight w:val="1444"/>
        </w:trPr>
        <w:tc>
          <w:tcPr>
            <w:tcW w:w="917" w:type="dxa"/>
            <w:vMerge w:val="restart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ind w:left="108" w:right="95"/>
              <w:rPr>
                <w:sz w:val="28"/>
              </w:rPr>
            </w:pPr>
            <w:r>
              <w:rPr>
                <w:sz w:val="28"/>
              </w:rPr>
              <w:t>phối hợp các giai đoạn chạy cự li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ngắn. Trò chơi phát triển sức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nhanh (Bắt bóng nhanh) hoặc do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chọn.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line="254" w:lineRule="auto"/>
              <w:ind w:left="108" w:right="87"/>
              <w:rPr>
                <w:sz w:val="28"/>
              </w:rPr>
            </w:pPr>
            <w:r>
              <w:rPr>
                <w:sz w:val="28"/>
              </w:rPr>
              <w:t>ảnh,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trang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spacing w:before="98" w:line="322" w:lineRule="exact"/>
              <w:ind w:left="108" w:right="175"/>
              <w:rPr>
                <w:sz w:val="28"/>
              </w:rPr>
            </w:pPr>
            <w:r>
              <w:rPr>
                <w:sz w:val="28"/>
              </w:rPr>
              <w:t>- 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645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line="320" w:lineRule="exact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18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line="320" w:lineRule="exact"/>
              <w:ind w:left="583" w:right="574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Kiểm</w:t>
            </w:r>
            <w:r>
              <w:rPr>
                <w:b/>
                <w:color w:val="FF0000"/>
                <w:spacing w:val="-5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tra giữa</w:t>
            </w:r>
            <w:r>
              <w:rPr>
                <w:b/>
                <w:color w:val="FF0000"/>
                <w:spacing w:val="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học kì I:</w:t>
            </w:r>
          </w:p>
          <w:p w:rsidR="00AF580E" w:rsidRDefault="004651CF">
            <w:pPr>
              <w:pStyle w:val="TableParagraph"/>
              <w:spacing w:before="2" w:line="304" w:lineRule="exact"/>
              <w:ind w:left="583" w:right="573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Chạy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ngắn</w:t>
            </w:r>
          </w:p>
        </w:tc>
        <w:tc>
          <w:tcPr>
            <w:tcW w:w="725" w:type="dxa"/>
          </w:tcPr>
          <w:p w:rsidR="00AF580E" w:rsidRDefault="004651CF">
            <w:pPr>
              <w:pStyle w:val="TableParagraph"/>
              <w:spacing w:line="315" w:lineRule="exact"/>
              <w:ind w:left="202" w:right="192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01</w:t>
            </w: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112"/>
              <w:ind w:left="233" w:right="223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Tuần</w:t>
            </w:r>
            <w:r>
              <w:rPr>
                <w:color w:val="FF0000"/>
                <w:spacing w:val="-3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9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before="112"/>
              <w:ind w:left="90" w:right="79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Đồng hồ,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còi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color w:val="FF0000"/>
                <w:sz w:val="28"/>
              </w:rPr>
              <w:t>Sân</w:t>
            </w:r>
            <w:r>
              <w:rPr>
                <w:color w:val="FF0000"/>
                <w:spacing w:val="-1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GDTC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trường</w:t>
            </w:r>
          </w:p>
        </w:tc>
      </w:tr>
      <w:tr w:rsidR="00AF580E">
        <w:trPr>
          <w:trHeight w:val="837"/>
        </w:trPr>
        <w:tc>
          <w:tcPr>
            <w:tcW w:w="917" w:type="dxa"/>
            <w:vMerge w:val="restart"/>
          </w:tcPr>
          <w:p w:rsidR="00AF580E" w:rsidRDefault="004651CF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3</w:t>
            </w:r>
          </w:p>
        </w:tc>
        <w:tc>
          <w:tcPr>
            <w:tcW w:w="94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7"/>
              <w:ind w:left="108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đề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3: Ném</w:t>
            </w:r>
            <w:r>
              <w:rPr>
                <w:b/>
                <w:color w:val="FF0000"/>
                <w:spacing w:val="-4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Bóng</w:t>
            </w:r>
          </w:p>
        </w:tc>
        <w:tc>
          <w:tcPr>
            <w:tcW w:w="725" w:type="dxa"/>
          </w:tcPr>
          <w:p w:rsidR="00AF580E" w:rsidRDefault="004651CF">
            <w:pPr>
              <w:pStyle w:val="TableParagraph"/>
              <w:spacing w:line="315" w:lineRule="exact"/>
              <w:ind w:left="202" w:right="192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15</w:t>
            </w:r>
          </w:p>
        </w:tc>
        <w:tc>
          <w:tcPr>
            <w:tcW w:w="143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76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2090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7"/>
              <w:ind w:left="108" w:right="653"/>
              <w:rPr>
                <w:b/>
                <w:sz w:val="28"/>
              </w:rPr>
            </w:pPr>
            <w:r>
              <w:rPr>
                <w:b/>
                <w:sz w:val="28"/>
              </w:rPr>
              <w:t>Bài 1: Kĩ thuật ra sức cuối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cùng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và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giữ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thăng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bằng</w:t>
            </w:r>
          </w:p>
          <w:p w:rsidR="00AF580E" w:rsidRDefault="004651CF">
            <w:pPr>
              <w:pStyle w:val="TableParagraph"/>
              <w:numPr>
                <w:ilvl w:val="0"/>
                <w:numId w:val="23"/>
              </w:numPr>
              <w:tabs>
                <w:tab w:val="left" w:pos="272"/>
              </w:tabs>
              <w:spacing w:before="115"/>
              <w:ind w:left="271"/>
              <w:rPr>
                <w:sz w:val="28"/>
              </w:rPr>
            </w:pPr>
            <w:r>
              <w:rPr>
                <w:sz w:val="28"/>
              </w:rPr>
              <w:t>Giới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thiệu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kĩ 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</w:p>
          <w:p w:rsidR="00AF580E" w:rsidRDefault="004651CF">
            <w:pPr>
              <w:pStyle w:val="TableParagraph"/>
              <w:numPr>
                <w:ilvl w:val="0"/>
                <w:numId w:val="23"/>
              </w:numPr>
              <w:tabs>
                <w:tab w:val="left" w:pos="272"/>
              </w:tabs>
              <w:spacing w:before="122"/>
              <w:ind w:right="437" w:firstLine="0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cách cầm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bóng,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nhặt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quả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112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before="110" w:line="254" w:lineRule="auto"/>
              <w:ind w:left="108" w:right="92"/>
              <w:jc w:val="both"/>
              <w:rPr>
                <w:sz w:val="28"/>
              </w:rPr>
            </w:pPr>
            <w:r>
              <w:rPr>
                <w:sz w:val="28"/>
              </w:rPr>
              <w:t>GV: chuẩn bị Tranh ảnh,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trang phục thể thao, còi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  <w:p w:rsidR="00AF580E" w:rsidRDefault="004651CF">
            <w:pPr>
              <w:pStyle w:val="TableParagraph"/>
              <w:spacing w:before="121"/>
              <w:ind w:left="108" w:right="189"/>
              <w:jc w:val="both"/>
              <w:rPr>
                <w:sz w:val="28"/>
              </w:rPr>
            </w:pPr>
            <w:r>
              <w:rPr>
                <w:sz w:val="28"/>
              </w:rPr>
              <w:t>- 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944"/>
        </w:trPr>
        <w:tc>
          <w:tcPr>
            <w:tcW w:w="917" w:type="dxa"/>
            <w:vMerge w:val="restart"/>
            <w:tcBorders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8"/>
              <w:rPr>
                <w:sz w:val="28"/>
              </w:rPr>
            </w:pP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cách cầm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bóng;</w:t>
            </w:r>
          </w:p>
          <w:p w:rsidR="00AF580E" w:rsidRDefault="004651CF">
            <w:pPr>
              <w:pStyle w:val="TableParagraph"/>
              <w:spacing w:before="120"/>
              <w:ind w:left="108" w:right="250"/>
              <w:rPr>
                <w:sz w:val="28"/>
              </w:rPr>
            </w:pPr>
            <w:r>
              <w:rPr>
                <w:sz w:val="28"/>
              </w:rPr>
              <w:t>Học giai đoạn ra sức cuối cùng;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trò chơi(GV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112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before="110" w:line="254" w:lineRule="auto"/>
              <w:ind w:left="108" w:right="92"/>
              <w:jc w:val="both"/>
              <w:rPr>
                <w:sz w:val="28"/>
              </w:rPr>
            </w:pPr>
            <w:r>
              <w:rPr>
                <w:sz w:val="28"/>
              </w:rPr>
              <w:t>GV: chuẩn bị Tranh ảnh,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trang phục thể thao, còi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  <w:p w:rsidR="00AF580E" w:rsidRDefault="004651CF">
            <w:pPr>
              <w:pStyle w:val="TableParagraph"/>
              <w:spacing w:before="101" w:line="340" w:lineRule="atLeast"/>
              <w:ind w:left="108" w:right="93" w:firstLine="69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905"/>
        </w:trPr>
        <w:tc>
          <w:tcPr>
            <w:tcW w:w="917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8" w:right="320"/>
              <w:rPr>
                <w:sz w:val="28"/>
              </w:rPr>
            </w:pPr>
            <w:r>
              <w:rPr>
                <w:sz w:val="28"/>
              </w:rPr>
              <w:t>Ôn một số động tác bổ trợ kĩ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 cách cầm bóng, giai đoạn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ra sức cuối cùng, trò chơi ( GV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112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before="110" w:line="254" w:lineRule="auto"/>
              <w:ind w:left="108" w:right="92"/>
              <w:jc w:val="both"/>
              <w:rPr>
                <w:sz w:val="28"/>
              </w:rPr>
            </w:pPr>
            <w:r>
              <w:rPr>
                <w:sz w:val="28"/>
              </w:rPr>
              <w:t>GV: chuẩn bị Tranh ảnh,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trang phục thể thao, còi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  <w:p w:rsidR="00AF580E" w:rsidRDefault="004651CF">
            <w:pPr>
              <w:pStyle w:val="TableParagraph"/>
              <w:spacing w:before="107" w:line="322" w:lineRule="exact"/>
              <w:ind w:left="108" w:right="189"/>
              <w:jc w:val="both"/>
              <w:rPr>
                <w:sz w:val="28"/>
              </w:rPr>
            </w:pPr>
            <w:r>
              <w:rPr>
                <w:sz w:val="28"/>
              </w:rPr>
              <w:t>- 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564"/>
        </w:trPr>
        <w:tc>
          <w:tcPr>
            <w:tcW w:w="917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20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5"/>
              <w:ind w:left="108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đã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học,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115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before="112"/>
              <w:ind w:left="92" w:right="79"/>
              <w:jc w:val="center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spacing w:line="317" w:lineRule="exact"/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012DFE">
      <w:pPr>
        <w:pStyle w:val="BodyText"/>
        <w:rPr>
          <w:b/>
          <w:sz w:val="20"/>
        </w:rPr>
      </w:pPr>
      <w:r>
        <w:rPr>
          <w:noProof/>
        </w:rPr>
        <w:lastRenderedPageBreak/>
        <w:pict>
          <v:shape id="_x0000_s1029" style="position:absolute;margin-left:51pt;margin-top:85.55pt;width:.5pt;height:455.6pt;z-index:251660288;mso-position-horizontal-relative:page;mso-position-vertical-relative:page;mso-width-relative:page;mso-height-relative:page" coordorigin="1020,1712" coordsize="10,9112" o:spt="100" adj="0,,0" path="m1030,7000r-10,l1020,8906r,10l1020,8916r,1908l1030,10824r,-1908l1030,8916r,-10l1030,7000xm1030,3166r-10,l1020,5075r,9l1020,5084r,1906l1020,7000r10,l1030,6990r,-1906l1030,5084r,-9l1030,3166xm1030,1712r-10,l1020,3156r,10l1030,3166r,-10l1030,1712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946"/>
        <w:gridCol w:w="725"/>
        <w:gridCol w:w="1433"/>
        <w:gridCol w:w="3043"/>
        <w:gridCol w:w="2768"/>
      </w:tblGrid>
      <w:tr w:rsidR="00AF580E">
        <w:trPr>
          <w:trHeight w:val="315"/>
        </w:trPr>
        <w:tc>
          <w:tcPr>
            <w:tcW w:w="948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5" w:lineRule="exact"/>
              <w:ind w:left="107"/>
              <w:rPr>
                <w:sz w:val="28"/>
              </w:rPr>
            </w:pPr>
            <w:r>
              <w:rPr>
                <w:sz w:val="28"/>
              </w:rPr>
              <w:t>mới giai đoạn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bằng,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5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99"/>
        </w:trPr>
        <w:tc>
          <w:tcPr>
            <w:tcW w:w="948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</w:tr>
      <w:tr w:rsidR="00AF580E">
        <w:trPr>
          <w:trHeight w:val="382"/>
        </w:trPr>
        <w:tc>
          <w:tcPr>
            <w:tcW w:w="948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0"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HS: 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Giày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2768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</w:tr>
      <w:tr w:rsidR="00AF580E">
        <w:trPr>
          <w:trHeight w:val="317"/>
        </w:trPr>
        <w:tc>
          <w:tcPr>
            <w:tcW w:w="948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thao,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</w:tr>
      <w:tr w:rsidR="00AF580E">
        <w:trPr>
          <w:trHeight w:val="439"/>
        </w:trPr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7" w:line="302" w:lineRule="exact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6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 một 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6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0"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thuật ra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cùng và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2" w:line="295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08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thăng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bằng,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 (GV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82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0"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HS: 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Giày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19"/>
        </w:trPr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z w:val="28"/>
              </w:rPr>
              <w:t>thao,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43"/>
        </w:trPr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20" w:lineRule="exact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3946" w:type="dxa"/>
            <w:vMerge w:val="restart"/>
          </w:tcPr>
          <w:p w:rsidR="00AF580E" w:rsidRDefault="004651CF">
            <w:pPr>
              <w:pStyle w:val="TableParagraph"/>
              <w:spacing w:line="317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Bài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2: Kĩ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thuật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chạy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đà</w:t>
            </w:r>
          </w:p>
          <w:p w:rsidR="00AF580E" w:rsidRDefault="004651CF">
            <w:pPr>
              <w:pStyle w:val="TableParagraph"/>
              <w:ind w:left="107" w:right="326" w:firstLine="69"/>
              <w:rPr>
                <w:sz w:val="28"/>
              </w:rPr>
            </w:pPr>
            <w:r>
              <w:rPr>
                <w:sz w:val="28"/>
              </w:rPr>
              <w:t>Học kĩ thuật chuẩn bị chạy đà,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trò 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 triển sức nhanh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11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0" w:line="313" w:lineRule="exact"/>
              <w:ind w:left="107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29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392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710"/>
        </w:trPr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before="46" w:line="322" w:lineRule="exact"/>
              <w:ind w:left="107" w:right="176"/>
              <w:rPr>
                <w:sz w:val="28"/>
              </w:rPr>
            </w:pPr>
            <w:r>
              <w:rPr>
                <w:sz w:val="28"/>
              </w:rPr>
              <w:t>- 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437"/>
        </w:trPr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7" w:line="300" w:lineRule="exact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đà.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5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0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18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299" w:lineRule="exact"/>
              <w:ind w:left="107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3" w:line="295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08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phát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nhanh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82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0"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HS: 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Giày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thao,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40"/>
        </w:trPr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20" w:line="300" w:lineRule="exact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26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5"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đà, kỹ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5" w:line="305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thuật 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 chơi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3" w:line="294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09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sức nhanh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16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82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0"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HS: 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Giày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thao,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</w:tbl>
    <w:p w:rsidR="00AF580E" w:rsidRDefault="00AF580E">
      <w:pPr>
        <w:rPr>
          <w:sz w:val="24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012DFE">
      <w:pPr>
        <w:pStyle w:val="BodyText"/>
        <w:rPr>
          <w:b/>
          <w:sz w:val="20"/>
        </w:rPr>
      </w:pPr>
      <w:r>
        <w:rPr>
          <w:noProof/>
        </w:rPr>
        <w:lastRenderedPageBreak/>
        <w:pict>
          <v:shape id="_x0000_s1030" style="position:absolute;margin-left:51pt;margin-top:85.55pt;width:.5pt;height:443.6pt;z-index:251661312;mso-position-horizontal-relative:page;mso-position-vertical-relative:page;mso-width-relative:page;mso-height-relative:page" coordorigin="1020,1712" coordsize="10,8872" o:spt="100" adj="0,,0" path="m1030,8677r-10,l1020,10584r10,l1030,8677xm1030,3627r-10,l1020,4835r,9l1020,4844r,1906l1020,6760r,1908l1020,8677r10,l1030,8668r,-1908l1030,6750r,-1906l1030,4844r,-9l1030,3627xm1030,1712r-10,l1020,3617r,10l1030,3627r,-10l1030,1712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946"/>
        <w:gridCol w:w="725"/>
        <w:gridCol w:w="1433"/>
        <w:gridCol w:w="3043"/>
        <w:gridCol w:w="2768"/>
      </w:tblGrid>
      <w:tr w:rsidR="00AF580E">
        <w:trPr>
          <w:trHeight w:val="437"/>
        </w:trPr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7" w:line="300" w:lineRule="exact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đà, kỹ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5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0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thuật 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 chơi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3" w:line="294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10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sức nhanh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16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82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0"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HS: 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Giày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thao,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1207"/>
        </w:trPr>
        <w:tc>
          <w:tcPr>
            <w:tcW w:w="948" w:type="dxa"/>
          </w:tcPr>
          <w:p w:rsidR="00AF580E" w:rsidRDefault="004651CF">
            <w:pPr>
              <w:pStyle w:val="TableParagraph"/>
              <w:spacing w:before="118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3"/>
              <w:ind w:left="107" w:right="169"/>
              <w:rPr>
                <w:sz w:val="28"/>
              </w:rPr>
            </w:pPr>
            <w:r>
              <w:rPr>
                <w:sz w:val="28"/>
              </w:rPr>
              <w:t>Ôn kĩ thuật chuẩn bị chạy đà, kỹ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thuật chạy đà và trò 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sức nhanh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113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</w:p>
        </w:tc>
        <w:tc>
          <w:tcPr>
            <w:tcW w:w="304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440"/>
        </w:trPr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7" w:line="302" w:lineRule="exact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29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7"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Bài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Phối hợp các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giai đoạn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7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0"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33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ném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bóng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1"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05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82"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các giai đoạn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696"/>
        </w:trPr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42" w:lineRule="auto"/>
              <w:ind w:left="107" w:right="647"/>
              <w:rPr>
                <w:sz w:val="28"/>
              </w:rPr>
            </w:pPr>
            <w:r>
              <w:rPr>
                <w:sz w:val="28"/>
              </w:rPr>
              <w:t>bóng, trò chơi phát triển 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mạnh khéo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léo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before="33" w:line="322" w:lineRule="exact"/>
              <w:ind w:left="107" w:right="176"/>
              <w:rPr>
                <w:sz w:val="28"/>
              </w:rPr>
            </w:pPr>
            <w:r>
              <w:rPr>
                <w:sz w:val="28"/>
              </w:rPr>
              <w:t>- 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438"/>
        </w:trPr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7" w:line="301" w:lineRule="exact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6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 một 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6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0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thuật 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2" w:line="295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08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ném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82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0"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HS: 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Giày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19"/>
        </w:trPr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z w:val="28"/>
              </w:rPr>
              <w:t>thao,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38"/>
        </w:trPr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8" w:line="300" w:lineRule="exact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31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3"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 một 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3" w:line="305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1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thuật 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3" w:line="294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10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ném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16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82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0"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HS: 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Giày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thao,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</w:tbl>
    <w:p w:rsidR="00AF580E" w:rsidRDefault="00AF580E">
      <w:pPr>
        <w:rPr>
          <w:sz w:val="24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48"/>
        <w:gridCol w:w="3946"/>
        <w:gridCol w:w="725"/>
        <w:gridCol w:w="1433"/>
        <w:gridCol w:w="3043"/>
        <w:gridCol w:w="2768"/>
      </w:tblGrid>
      <w:tr w:rsidR="00AF580E">
        <w:trPr>
          <w:trHeight w:val="437"/>
        </w:trPr>
        <w:tc>
          <w:tcPr>
            <w:tcW w:w="917" w:type="dxa"/>
            <w:vMerge w:val="restart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7" w:line="300" w:lineRule="exact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5" w:lineRule="exact"/>
              <w:ind w:left="108"/>
              <w:rPr>
                <w:sz w:val="28"/>
              </w:rPr>
            </w:pPr>
            <w:r>
              <w:rPr>
                <w:sz w:val="28"/>
              </w:rPr>
              <w:t>Ôn một 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5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0"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17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thuật 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3" w:line="294" w:lineRule="exact"/>
              <w:ind w:left="108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1129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ném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 số điều luật cơ</w:t>
            </w:r>
          </w:p>
          <w:p w:rsidR="00AF580E" w:rsidRDefault="004651CF">
            <w:pPr>
              <w:pStyle w:val="TableParagraph"/>
              <w:spacing w:line="242" w:lineRule="auto"/>
              <w:ind w:left="108" w:right="549"/>
              <w:rPr>
                <w:sz w:val="28"/>
              </w:rPr>
            </w:pPr>
            <w:r>
              <w:rPr>
                <w:sz w:val="28"/>
              </w:rPr>
              <w:t>bản trong ném bóng, trò chơi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  <w:p w:rsidR="00AF580E" w:rsidRDefault="004651CF">
            <w:pPr>
              <w:pStyle w:val="TableParagraph"/>
              <w:spacing w:before="128" w:line="322" w:lineRule="exact"/>
              <w:ind w:left="108" w:right="175"/>
              <w:rPr>
                <w:sz w:val="28"/>
              </w:rPr>
            </w:pPr>
            <w:r>
              <w:rPr>
                <w:sz w:val="28"/>
              </w:rPr>
              <w:t>- 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438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8" w:line="300" w:lineRule="exact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3" w:line="305" w:lineRule="exact"/>
              <w:ind w:left="108"/>
              <w:rPr>
                <w:sz w:val="28"/>
              </w:rPr>
            </w:pPr>
            <w:r>
              <w:rPr>
                <w:sz w:val="28"/>
              </w:rPr>
              <w:t>Ôn tập 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hoàn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3" w:line="305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1"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35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ném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3"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391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82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0"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HS: chuẩn bị: Giày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19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thao,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317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34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614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Kiểm</w:t>
            </w:r>
            <w:r>
              <w:rPr>
                <w:b/>
                <w:color w:val="FF0000"/>
                <w:spacing w:val="-5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tra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cuối</w:t>
            </w:r>
            <w:r>
              <w:rPr>
                <w:b/>
                <w:color w:val="FF0000"/>
                <w:spacing w:val="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học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kì</w:t>
            </w:r>
            <w:r>
              <w:rPr>
                <w:b/>
                <w:color w:val="FF0000"/>
                <w:spacing w:val="3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I:</w:t>
            </w:r>
          </w:p>
        </w:tc>
        <w:tc>
          <w:tcPr>
            <w:tcW w:w="725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202" w:right="192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01</w:t>
            </w:r>
          </w:p>
        </w:tc>
        <w:tc>
          <w:tcPr>
            <w:tcW w:w="1433" w:type="dxa"/>
            <w:vMerge w:val="restart"/>
          </w:tcPr>
          <w:p w:rsidR="00AF580E" w:rsidRDefault="004651CF">
            <w:pPr>
              <w:pStyle w:val="TableParagraph"/>
              <w:spacing w:before="112"/>
              <w:ind w:left="251"/>
              <w:rPr>
                <w:sz w:val="28"/>
              </w:rPr>
            </w:pPr>
            <w:r>
              <w:rPr>
                <w:color w:val="FF0000"/>
                <w:sz w:val="28"/>
              </w:rPr>
              <w:t>Tuần</w:t>
            </w:r>
            <w:r>
              <w:rPr>
                <w:color w:val="FF0000"/>
                <w:spacing w:val="-3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17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453"/>
              <w:rPr>
                <w:sz w:val="28"/>
              </w:rPr>
            </w:pPr>
            <w:r>
              <w:rPr>
                <w:color w:val="FF0000"/>
                <w:sz w:val="28"/>
              </w:rPr>
              <w:t>Còi,</w:t>
            </w:r>
            <w:r>
              <w:rPr>
                <w:color w:val="FF0000"/>
                <w:spacing w:val="-3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cờ,</w:t>
            </w:r>
            <w:r>
              <w:rPr>
                <w:color w:val="FF0000"/>
                <w:spacing w:val="-3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bóng</w:t>
            </w:r>
            <w:r>
              <w:rPr>
                <w:color w:val="FF0000"/>
                <w:spacing w:val="-1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ném,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color w:val="FF0000"/>
                <w:sz w:val="28"/>
              </w:rPr>
              <w:t>Sân</w:t>
            </w:r>
            <w:r>
              <w:rPr>
                <w:color w:val="FF0000"/>
                <w:spacing w:val="-1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GDTC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trường</w:t>
            </w:r>
          </w:p>
        </w:tc>
      </w:tr>
      <w:tr w:rsidR="00AF580E">
        <w:trPr>
          <w:trHeight w:val="315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95" w:lineRule="exact"/>
              <w:ind w:left="579" w:right="574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Ném</w:t>
            </w:r>
            <w:r>
              <w:rPr>
                <w:b/>
                <w:color w:val="FF0000"/>
                <w:spacing w:val="-4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bóng</w:t>
            </w:r>
          </w:p>
        </w:tc>
        <w:tc>
          <w:tcPr>
            <w:tcW w:w="725" w:type="dxa"/>
            <w:tcBorders>
              <w:top w:val="nil"/>
            </w:tcBorders>
          </w:tcPr>
          <w:p w:rsidR="00AF580E" w:rsidRDefault="00AF580E">
            <w:pPr>
              <w:pStyle w:val="TableParagraph"/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95" w:lineRule="exact"/>
              <w:ind w:left="928"/>
              <w:rPr>
                <w:sz w:val="28"/>
              </w:rPr>
            </w:pPr>
            <w:r>
              <w:rPr>
                <w:color w:val="FF0000"/>
                <w:sz w:val="28"/>
              </w:rPr>
              <w:t>thước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dây,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</w:pPr>
          </w:p>
        </w:tc>
      </w:tr>
      <w:tr w:rsidR="00AF580E">
        <w:trPr>
          <w:trHeight w:val="950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line="320" w:lineRule="exact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35</w:t>
            </w:r>
          </w:p>
        </w:tc>
        <w:tc>
          <w:tcPr>
            <w:tcW w:w="3946" w:type="dxa"/>
          </w:tcPr>
          <w:p w:rsidR="00AF580E" w:rsidRDefault="00AF580E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F580E" w:rsidRDefault="004651CF">
            <w:pPr>
              <w:pStyle w:val="TableParagraph"/>
              <w:ind w:left="468"/>
              <w:rPr>
                <w:b/>
                <w:i/>
                <w:sz w:val="28"/>
              </w:rPr>
            </w:pPr>
            <w:r>
              <w:rPr>
                <w:b/>
                <w:i/>
                <w:color w:val="FF0000"/>
                <w:sz w:val="28"/>
              </w:rPr>
              <w:t>Đánh</w:t>
            </w:r>
            <w:r>
              <w:rPr>
                <w:b/>
                <w:i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i/>
                <w:color w:val="FF0000"/>
                <w:sz w:val="28"/>
              </w:rPr>
              <w:t>giá</w:t>
            </w:r>
            <w:r>
              <w:rPr>
                <w:b/>
                <w:i/>
                <w:color w:val="FF0000"/>
                <w:spacing w:val="-3"/>
                <w:sz w:val="28"/>
              </w:rPr>
              <w:t xml:space="preserve"> </w:t>
            </w:r>
            <w:r>
              <w:rPr>
                <w:b/>
                <w:i/>
                <w:color w:val="FF0000"/>
                <w:sz w:val="28"/>
              </w:rPr>
              <w:t>thể</w:t>
            </w:r>
            <w:r>
              <w:rPr>
                <w:b/>
                <w:i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i/>
                <w:color w:val="FF0000"/>
                <w:sz w:val="28"/>
              </w:rPr>
              <w:t>lực học</w:t>
            </w:r>
            <w:r>
              <w:rPr>
                <w:b/>
                <w:i/>
                <w:color w:val="FF0000"/>
                <w:spacing w:val="-3"/>
                <w:sz w:val="28"/>
              </w:rPr>
              <w:t xml:space="preserve"> </w:t>
            </w:r>
            <w:r>
              <w:rPr>
                <w:b/>
                <w:i/>
                <w:color w:val="FF0000"/>
                <w:sz w:val="28"/>
              </w:rPr>
              <w:t>sinh</w:t>
            </w:r>
          </w:p>
        </w:tc>
        <w:tc>
          <w:tcPr>
            <w:tcW w:w="725" w:type="dxa"/>
          </w:tcPr>
          <w:p w:rsidR="00AF580E" w:rsidRDefault="004651CF">
            <w:pPr>
              <w:pStyle w:val="TableParagraph"/>
              <w:spacing w:line="315" w:lineRule="exact"/>
              <w:ind w:left="202" w:right="192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01</w:t>
            </w: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113"/>
              <w:ind w:left="233" w:right="226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Tuần</w:t>
            </w:r>
            <w:r>
              <w:rPr>
                <w:color w:val="FF0000"/>
                <w:spacing w:val="-3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18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ind w:left="828" w:right="247" w:hanging="555"/>
              <w:rPr>
                <w:sz w:val="28"/>
              </w:rPr>
            </w:pPr>
            <w:r>
              <w:rPr>
                <w:color w:val="FF0000"/>
                <w:sz w:val="28"/>
              </w:rPr>
              <w:t>Thảm, thước m , đồng</w:t>
            </w:r>
            <w:r>
              <w:rPr>
                <w:color w:val="FF0000"/>
                <w:spacing w:val="-67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hồ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bấm</w:t>
            </w:r>
            <w:r>
              <w:rPr>
                <w:color w:val="FF0000"/>
                <w:spacing w:val="-4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giây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color w:val="FF0000"/>
                <w:sz w:val="28"/>
              </w:rPr>
              <w:t>Sân</w:t>
            </w:r>
            <w:r>
              <w:rPr>
                <w:color w:val="FF0000"/>
                <w:spacing w:val="-1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GDTC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trường</w:t>
            </w:r>
          </w:p>
        </w:tc>
      </w:tr>
      <w:tr w:rsidR="00AF580E">
        <w:trPr>
          <w:trHeight w:val="317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36</w:t>
            </w:r>
          </w:p>
        </w:tc>
        <w:tc>
          <w:tcPr>
            <w:tcW w:w="3946" w:type="dxa"/>
            <w:vMerge w:val="restart"/>
          </w:tcPr>
          <w:p w:rsidR="00AF580E" w:rsidRDefault="004651CF">
            <w:pPr>
              <w:pStyle w:val="TableParagraph"/>
              <w:spacing w:before="160"/>
              <w:ind w:left="468"/>
              <w:rPr>
                <w:b/>
                <w:i/>
                <w:sz w:val="28"/>
              </w:rPr>
            </w:pPr>
            <w:r>
              <w:rPr>
                <w:b/>
                <w:i/>
                <w:color w:val="FF0000"/>
                <w:sz w:val="28"/>
              </w:rPr>
              <w:t>Đánh</w:t>
            </w:r>
            <w:r>
              <w:rPr>
                <w:b/>
                <w:i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i/>
                <w:color w:val="FF0000"/>
                <w:sz w:val="28"/>
              </w:rPr>
              <w:t>giá</w:t>
            </w:r>
            <w:r>
              <w:rPr>
                <w:b/>
                <w:i/>
                <w:color w:val="FF0000"/>
                <w:spacing w:val="-3"/>
                <w:sz w:val="28"/>
              </w:rPr>
              <w:t xml:space="preserve"> </w:t>
            </w:r>
            <w:r>
              <w:rPr>
                <w:b/>
                <w:i/>
                <w:color w:val="FF0000"/>
                <w:sz w:val="28"/>
              </w:rPr>
              <w:t>thể</w:t>
            </w:r>
            <w:r>
              <w:rPr>
                <w:b/>
                <w:i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i/>
                <w:color w:val="FF0000"/>
                <w:sz w:val="28"/>
              </w:rPr>
              <w:t>lực học</w:t>
            </w:r>
            <w:r>
              <w:rPr>
                <w:b/>
                <w:i/>
                <w:color w:val="FF0000"/>
                <w:spacing w:val="-3"/>
                <w:sz w:val="28"/>
              </w:rPr>
              <w:t xml:space="preserve"> </w:t>
            </w:r>
            <w:r>
              <w:rPr>
                <w:b/>
                <w:i/>
                <w:color w:val="FF0000"/>
                <w:sz w:val="28"/>
              </w:rPr>
              <w:t>sinh</w:t>
            </w:r>
          </w:p>
        </w:tc>
        <w:tc>
          <w:tcPr>
            <w:tcW w:w="725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202" w:right="192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01</w:t>
            </w:r>
          </w:p>
        </w:tc>
        <w:tc>
          <w:tcPr>
            <w:tcW w:w="1433" w:type="dxa"/>
            <w:vMerge w:val="restart"/>
          </w:tcPr>
          <w:p w:rsidR="00AF580E" w:rsidRDefault="004651CF">
            <w:pPr>
              <w:pStyle w:val="TableParagraph"/>
              <w:spacing w:before="112"/>
              <w:ind w:left="251"/>
              <w:rPr>
                <w:sz w:val="28"/>
              </w:rPr>
            </w:pPr>
            <w:r>
              <w:rPr>
                <w:color w:val="FF0000"/>
                <w:sz w:val="28"/>
              </w:rPr>
              <w:t>Tuần</w:t>
            </w:r>
            <w:r>
              <w:rPr>
                <w:color w:val="FF0000"/>
                <w:spacing w:val="-3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18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273"/>
              <w:rPr>
                <w:sz w:val="28"/>
              </w:rPr>
            </w:pPr>
            <w:r>
              <w:rPr>
                <w:color w:val="FF0000"/>
                <w:sz w:val="28"/>
              </w:rPr>
              <w:t>Thảm,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thước</w:t>
            </w:r>
            <w:r>
              <w:rPr>
                <w:color w:val="FF0000"/>
                <w:spacing w:val="1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m</w:t>
            </w:r>
            <w:r>
              <w:rPr>
                <w:color w:val="FF0000"/>
                <w:spacing w:val="-5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,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đồng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color w:val="FF0000"/>
                <w:sz w:val="28"/>
              </w:rPr>
              <w:t>Sân</w:t>
            </w:r>
            <w:r>
              <w:rPr>
                <w:color w:val="FF0000"/>
                <w:spacing w:val="-1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GDTC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trường</w:t>
            </w:r>
          </w:p>
        </w:tc>
      </w:tr>
      <w:tr w:rsidR="00AF580E">
        <w:trPr>
          <w:trHeight w:val="317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828"/>
              <w:rPr>
                <w:sz w:val="28"/>
              </w:rPr>
            </w:pPr>
            <w:r>
              <w:rPr>
                <w:color w:val="FF0000"/>
                <w:sz w:val="28"/>
              </w:rPr>
              <w:t>hồ</w:t>
            </w:r>
            <w:r>
              <w:rPr>
                <w:color w:val="FF0000"/>
                <w:spacing w:val="-1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bấm</w:t>
            </w:r>
            <w:r>
              <w:rPr>
                <w:color w:val="FF0000"/>
                <w:spacing w:val="-3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giây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</w:tbl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3"/>
        <w:rPr>
          <w:b/>
          <w:sz w:val="21"/>
        </w:rPr>
      </w:pPr>
    </w:p>
    <w:p w:rsidR="00AF580E" w:rsidRDefault="004651CF">
      <w:pPr>
        <w:spacing w:before="86"/>
        <w:ind w:left="819"/>
        <w:rPr>
          <w:b/>
          <w:sz w:val="32"/>
        </w:rPr>
      </w:pPr>
      <w:r>
        <w:rPr>
          <w:b/>
          <w:color w:val="FF0000"/>
          <w:sz w:val="32"/>
        </w:rPr>
        <w:t>HỌC</w:t>
      </w:r>
      <w:r>
        <w:rPr>
          <w:b/>
          <w:color w:val="FF0000"/>
          <w:spacing w:val="-1"/>
          <w:sz w:val="32"/>
        </w:rPr>
        <w:t xml:space="preserve"> </w:t>
      </w:r>
      <w:r>
        <w:rPr>
          <w:b/>
          <w:color w:val="FF0000"/>
          <w:sz w:val="32"/>
        </w:rPr>
        <w:t>KỲ</w:t>
      </w:r>
      <w:r>
        <w:rPr>
          <w:b/>
          <w:color w:val="FF0000"/>
          <w:spacing w:val="-2"/>
          <w:sz w:val="32"/>
        </w:rPr>
        <w:t xml:space="preserve"> </w:t>
      </w:r>
      <w:r>
        <w:rPr>
          <w:b/>
          <w:color w:val="FF0000"/>
          <w:sz w:val="32"/>
        </w:rPr>
        <w:t>II</w:t>
      </w:r>
    </w:p>
    <w:p w:rsidR="00AF580E" w:rsidRDefault="00AF580E">
      <w:pPr>
        <w:pStyle w:val="BodyText"/>
        <w:spacing w:before="8"/>
        <w:rPr>
          <w:b/>
          <w:sz w:val="10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91"/>
        <w:gridCol w:w="3828"/>
        <w:gridCol w:w="849"/>
        <w:gridCol w:w="1418"/>
        <w:gridCol w:w="2975"/>
        <w:gridCol w:w="2798"/>
      </w:tblGrid>
      <w:tr w:rsidR="00AF580E">
        <w:trPr>
          <w:trHeight w:val="964"/>
        </w:trPr>
        <w:tc>
          <w:tcPr>
            <w:tcW w:w="960" w:type="dxa"/>
          </w:tcPr>
          <w:p w:rsidR="00AF580E" w:rsidRDefault="004651CF">
            <w:pPr>
              <w:pStyle w:val="TableParagraph"/>
              <w:spacing w:line="320" w:lineRule="exact"/>
              <w:ind w:left="193" w:right="1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line="322" w:lineRule="exact"/>
              <w:ind w:left="127" w:right="123" w:firstLine="122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Tiết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theo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PPCT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line="320" w:lineRule="exact"/>
              <w:ind w:left="1447" w:right="14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Bài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học</w:t>
            </w:r>
          </w:p>
        </w:tc>
        <w:tc>
          <w:tcPr>
            <w:tcW w:w="849" w:type="dxa"/>
          </w:tcPr>
          <w:p w:rsidR="00AF580E" w:rsidRDefault="004651CF">
            <w:pPr>
              <w:pStyle w:val="TableParagraph"/>
              <w:ind w:left="229" w:right="201" w:firstLine="45"/>
              <w:rPr>
                <w:b/>
                <w:sz w:val="28"/>
              </w:rPr>
            </w:pPr>
            <w:r>
              <w:rPr>
                <w:b/>
                <w:sz w:val="28"/>
              </w:rPr>
              <w:t>Số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tiết</w:t>
            </w: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ind w:left="414" w:right="382" w:firstLine="4"/>
              <w:rPr>
                <w:b/>
                <w:sz w:val="28"/>
              </w:rPr>
            </w:pPr>
            <w:r>
              <w:rPr>
                <w:b/>
                <w:sz w:val="28"/>
              </w:rPr>
              <w:t>Thời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điểm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line="320" w:lineRule="exact"/>
              <w:ind w:left="122" w:right="1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Thiết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bị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dạy học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line="320" w:lineRule="exact"/>
              <w:ind w:left="364"/>
              <w:rPr>
                <w:b/>
                <w:sz w:val="28"/>
              </w:rPr>
            </w:pPr>
            <w:r>
              <w:rPr>
                <w:b/>
                <w:sz w:val="28"/>
              </w:rPr>
              <w:t>Địa điểm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dạy học</w:t>
            </w:r>
          </w:p>
        </w:tc>
      </w:tr>
      <w:tr w:rsidR="00AF580E">
        <w:trPr>
          <w:trHeight w:val="883"/>
        </w:trPr>
        <w:tc>
          <w:tcPr>
            <w:tcW w:w="960" w:type="dxa"/>
          </w:tcPr>
          <w:p w:rsidR="00AF580E" w:rsidRDefault="004651CF">
            <w:pPr>
              <w:pStyle w:val="TableParagraph"/>
              <w:spacing w:line="313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1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6"/>
              <w:ind w:left="108" w:right="488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 đề 4: Chạy cự li trung</w:t>
            </w:r>
            <w:r>
              <w:rPr>
                <w:b/>
                <w:color w:val="FF0000"/>
                <w:spacing w:val="-67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bình</w:t>
            </w:r>
          </w:p>
        </w:tc>
        <w:tc>
          <w:tcPr>
            <w:tcW w:w="849" w:type="dxa"/>
          </w:tcPr>
          <w:p w:rsidR="00AF580E" w:rsidRDefault="004651CF">
            <w:pPr>
              <w:pStyle w:val="TableParagraph"/>
              <w:spacing w:line="313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1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97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79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561"/>
        </w:trPr>
        <w:tc>
          <w:tcPr>
            <w:tcW w:w="960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37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7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Bài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1: Kĩ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thuật chạy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giữa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46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line="315" w:lineRule="exact"/>
              <w:ind w:left="127" w:right="112"/>
              <w:jc w:val="center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cờ,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91"/>
        <w:gridCol w:w="3828"/>
        <w:gridCol w:w="849"/>
        <w:gridCol w:w="1418"/>
        <w:gridCol w:w="2975"/>
        <w:gridCol w:w="2798"/>
      </w:tblGrid>
      <w:tr w:rsidR="00AF580E">
        <w:trPr>
          <w:trHeight w:val="2172"/>
        </w:trPr>
        <w:tc>
          <w:tcPr>
            <w:tcW w:w="960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quãng</w:t>
            </w:r>
          </w:p>
          <w:p w:rsidR="00AF580E" w:rsidRDefault="004651CF">
            <w:pPr>
              <w:pStyle w:val="TableParagraph"/>
              <w:spacing w:before="115"/>
              <w:ind w:left="108" w:right="93"/>
              <w:rPr>
                <w:sz w:val="28"/>
              </w:rPr>
            </w:pPr>
            <w:r>
              <w:rPr>
                <w:sz w:val="28"/>
              </w:rPr>
              <w:t>Giới thiệu chung về kĩ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 cự li trung bình. Học kĩ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 chạy trên đường thẳng, trò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chơi phát triển sức bền( GV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232"/>
              <w:rPr>
                <w:sz w:val="28"/>
              </w:rPr>
            </w:pPr>
            <w:r>
              <w:rPr>
                <w:sz w:val="28"/>
              </w:rPr>
              <w:t>giây,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tranh,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dây,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</w:p>
        </w:tc>
        <w:tc>
          <w:tcPr>
            <w:tcW w:w="279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1528"/>
        </w:trPr>
        <w:tc>
          <w:tcPr>
            <w:tcW w:w="960" w:type="dxa"/>
            <w:vMerge w:val="restart"/>
            <w:tcBorders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8" w:right="124"/>
              <w:rPr>
                <w:sz w:val="28"/>
              </w:rPr>
            </w:pPr>
            <w:r>
              <w:rPr>
                <w:sz w:val="28"/>
              </w:rPr>
              <w:t>Ôn tập kĩ thuật chạy trên đường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thẳng.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trên</w:t>
            </w:r>
          </w:p>
          <w:p w:rsidR="00AF580E" w:rsidRDefault="004651CF">
            <w:pPr>
              <w:pStyle w:val="TableParagraph"/>
              <w:ind w:left="108" w:right="263"/>
              <w:rPr>
                <w:sz w:val="28"/>
              </w:rPr>
            </w:pPr>
            <w:r>
              <w:rPr>
                <w:sz w:val="28"/>
              </w:rPr>
              <w:t>đường vòng trò chơi phát triển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bền 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90"/>
              <w:jc w:val="both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giây,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526"/>
        </w:trPr>
        <w:tc>
          <w:tcPr>
            <w:tcW w:w="960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39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8" w:right="139"/>
              <w:jc w:val="both"/>
              <w:rPr>
                <w:sz w:val="28"/>
              </w:rPr>
            </w:pPr>
            <w:r>
              <w:rPr>
                <w:sz w:val="28"/>
              </w:rPr>
              <w:t>Ôn tập kĩ thuật chạy trên đường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thẳng, kĩ thuật chạy trên đường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vòng trò chơi phát triển sức bền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90"/>
              <w:jc w:val="both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giây,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616"/>
        </w:trPr>
        <w:tc>
          <w:tcPr>
            <w:tcW w:w="960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20"/>
              <w:ind w:left="108" w:right="345"/>
              <w:rPr>
                <w:b/>
                <w:sz w:val="28"/>
              </w:rPr>
            </w:pPr>
            <w:r>
              <w:rPr>
                <w:b/>
                <w:sz w:val="28"/>
              </w:rPr>
              <w:t>Bài 2: Kĩ thuật xuất phát và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tăng tốc sau xuất phát, kĩ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thuật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chạy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về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đích</w:t>
            </w:r>
          </w:p>
          <w:p w:rsidR="00AF580E" w:rsidRDefault="004651CF">
            <w:pPr>
              <w:pStyle w:val="TableParagraph"/>
              <w:spacing w:before="114"/>
              <w:ind w:left="108" w:right="152"/>
              <w:rPr>
                <w:sz w:val="28"/>
              </w:rPr>
            </w:pPr>
            <w:r>
              <w:rPr>
                <w:sz w:val="28"/>
              </w:rPr>
              <w:t>- Học kĩ thuật xuất phát và tăng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tốc sau xuất phát, trò chơi 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sức nhanh, sức bền (GV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5"/>
              <w:ind w:left="227" w:right="214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90"/>
              <w:jc w:val="both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giây,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5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528"/>
        </w:trPr>
        <w:tc>
          <w:tcPr>
            <w:tcW w:w="960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41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8" w:right="128"/>
              <w:rPr>
                <w:sz w:val="28"/>
              </w:rPr>
            </w:pPr>
            <w:r>
              <w:rPr>
                <w:sz w:val="28"/>
              </w:rPr>
              <w:t>Ôn kĩ thuật xuất phát và tăng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tốc sau xuất phát. Học kĩ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 về đích, trò chơi phát triển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nhanh,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 bền 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21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90"/>
              <w:jc w:val="both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giây,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91"/>
        <w:gridCol w:w="3828"/>
        <w:gridCol w:w="849"/>
        <w:gridCol w:w="1418"/>
        <w:gridCol w:w="2975"/>
        <w:gridCol w:w="2798"/>
      </w:tblGrid>
      <w:tr w:rsidR="00AF580E">
        <w:trPr>
          <w:trHeight w:val="1528"/>
        </w:trPr>
        <w:tc>
          <w:tcPr>
            <w:tcW w:w="960" w:type="dxa"/>
            <w:vMerge w:val="restart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42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8" w:right="214"/>
              <w:rPr>
                <w:sz w:val="28"/>
              </w:rPr>
            </w:pPr>
            <w:r>
              <w:rPr>
                <w:sz w:val="28"/>
              </w:rPr>
              <w:t>Ôn kĩ thuật xuất phát và tăng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tốc sau xuất phát, kĩ thuật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về đích, trò chơi phát triển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nhanh,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bền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21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90"/>
              <w:jc w:val="both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giây,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172"/>
        </w:trPr>
        <w:tc>
          <w:tcPr>
            <w:tcW w:w="960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43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8" w:right="186"/>
              <w:rPr>
                <w:sz w:val="28"/>
              </w:rPr>
            </w:pPr>
            <w:r>
              <w:rPr>
                <w:sz w:val="28"/>
              </w:rPr>
              <w:t>Ôn kĩ thuật xuất phát và tăng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tốc sau xuất phát, kĩ thuật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về đích, một số luật cơ bản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trong chạy cự ly trung bình, trò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chơi phát triển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sức nhanh, sức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bền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22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90"/>
              <w:jc w:val="both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giây,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515"/>
        </w:trPr>
        <w:tc>
          <w:tcPr>
            <w:tcW w:w="960" w:type="dxa"/>
          </w:tcPr>
          <w:p w:rsidR="00AF580E" w:rsidRDefault="004651CF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91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đề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5: Đá cầu</w:t>
            </w:r>
          </w:p>
        </w:tc>
        <w:tc>
          <w:tcPr>
            <w:tcW w:w="849" w:type="dxa"/>
          </w:tcPr>
          <w:p w:rsidR="00AF580E" w:rsidRDefault="004651CF">
            <w:pPr>
              <w:pStyle w:val="TableParagraph"/>
              <w:spacing w:line="315" w:lineRule="exact"/>
              <w:ind w:left="284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141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97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79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2126"/>
        </w:trPr>
        <w:tc>
          <w:tcPr>
            <w:tcW w:w="960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line="320" w:lineRule="exact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44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20"/>
              <w:ind w:left="108" w:right="39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Bài 1: Kỹ thuật di chuyển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ngang và tâng cầu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bằng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đùi.</w:t>
            </w:r>
          </w:p>
          <w:p w:rsidR="00AF580E" w:rsidRDefault="004651CF">
            <w:pPr>
              <w:pStyle w:val="TableParagraph"/>
              <w:spacing w:before="112"/>
              <w:ind w:left="108" w:right="571" w:firstLine="69"/>
              <w:rPr>
                <w:sz w:val="28"/>
              </w:rPr>
            </w:pPr>
            <w:r>
              <w:rPr>
                <w:sz w:val="28"/>
              </w:rPr>
              <w:t>Học: Kỹ thuật di 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ngang; Trò chơi: “Tung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trúng đích”.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3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22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3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408"/>
        </w:trPr>
        <w:tc>
          <w:tcPr>
            <w:tcW w:w="960" w:type="dxa"/>
            <w:vMerge w:val="restart"/>
            <w:tcBorders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8" w:right="267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ngang;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  <w:p w:rsidR="00AF580E" w:rsidRDefault="004651CF">
            <w:pPr>
              <w:pStyle w:val="TableParagraph"/>
              <w:spacing w:line="322" w:lineRule="exact"/>
              <w:ind w:left="108" w:right="299"/>
              <w:rPr>
                <w:sz w:val="28"/>
              </w:rPr>
            </w:pPr>
            <w:r>
              <w:rPr>
                <w:sz w:val="28"/>
              </w:rPr>
              <w:t>bằng đùi; Trò chơi: “Tâng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tiếp sức”.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23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405"/>
        </w:trPr>
        <w:tc>
          <w:tcPr>
            <w:tcW w:w="960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46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98" w:line="322" w:lineRule="exact"/>
              <w:ind w:left="108" w:right="260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ngang; Kỹ thuật tâng cầu bằng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đùi; Trò chơi: “Rồng rắn lên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mây”.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23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012DFE">
      <w:pPr>
        <w:pStyle w:val="BodyText"/>
        <w:rPr>
          <w:b/>
          <w:sz w:val="20"/>
        </w:rPr>
      </w:pPr>
      <w:r>
        <w:rPr>
          <w:noProof/>
        </w:rPr>
        <w:lastRenderedPageBreak/>
        <w:pict>
          <v:shape id="_x0000_s1031" style="position:absolute;margin-left:49.3pt;margin-top:85.55pt;width:.5pt;height:469.2pt;z-index:251662336;mso-position-horizontal-relative:page;mso-position-vertical-relative:page;mso-width-relative:page;mso-height-relative:page" coordorigin="986,1712" coordsize="10,9384" o:spt="100" adj="0,,0" path="m996,8267r-10,l986,9355r,9l986,9364r,1731l996,11095r,-1731l996,9364r,-9l996,8267xm996,8257r-10,l986,8267r10,l996,8257xm996,3130r-10,l986,4537r,10l986,5955r,10l986,8257r10,l996,5965r,-10l996,4547r,-10l996,3130xm996,1712r-10,l986,3120r,10l996,3130r,-10l996,1712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0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"/>
        <w:gridCol w:w="3828"/>
        <w:gridCol w:w="849"/>
        <w:gridCol w:w="1418"/>
        <w:gridCol w:w="2975"/>
        <w:gridCol w:w="2798"/>
      </w:tblGrid>
      <w:tr w:rsidR="00AF580E">
        <w:trPr>
          <w:trHeight w:val="1408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47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00" w:line="322" w:lineRule="exact"/>
              <w:ind w:left="107" w:right="261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ngang; Kỹ thuật tâng cầu bằng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đùi; Trò chơi: “Tâng cầu tiếp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sức”.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406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48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272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ngang;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tâng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</w:p>
          <w:p w:rsidR="00AF580E" w:rsidRDefault="004651CF">
            <w:pPr>
              <w:pStyle w:val="TableParagraph"/>
              <w:spacing w:line="322" w:lineRule="exact"/>
              <w:ind w:left="107" w:right="533"/>
              <w:rPr>
                <w:sz w:val="28"/>
              </w:rPr>
            </w:pPr>
            <w:r>
              <w:rPr>
                <w:sz w:val="28"/>
              </w:rPr>
              <w:t>đùi; Trò chơi: “Thi đấu tâng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408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49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223" w:firstLine="69"/>
              <w:jc w:val="both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ngang; Kỹ thuật tâng cầu bằng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đùi;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chơi: “Tâng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</w:p>
          <w:p w:rsidR="00AF580E" w:rsidRDefault="004651CF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sức”.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25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 w:line="242" w:lineRule="auto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292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3" w:right="32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50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20"/>
              <w:ind w:left="107" w:right="15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Bài 2: Kỹ thuật di chuyển tiến,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lùi và tâng cầu bằng mu bàn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chân</w:t>
            </w:r>
          </w:p>
          <w:p w:rsidR="00AF580E" w:rsidRDefault="004651CF">
            <w:pPr>
              <w:pStyle w:val="TableParagraph"/>
              <w:spacing w:before="114"/>
              <w:ind w:left="107" w:right="309" w:firstLine="69"/>
              <w:rPr>
                <w:sz w:val="28"/>
              </w:rPr>
            </w:pPr>
            <w:r>
              <w:rPr>
                <w:sz w:val="28"/>
              </w:rPr>
              <w:t>Học: Kỹ thuật di chuyển tiến,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lùi; Trò chơi: “Chạy dích dắc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tiếp sức”.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3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25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3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3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087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51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7"/>
              <w:ind w:left="107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Kiểm</w:t>
            </w:r>
            <w:r>
              <w:rPr>
                <w:b/>
                <w:color w:val="FF0000"/>
                <w:spacing w:val="-5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tra giữa</w:t>
            </w:r>
            <w:r>
              <w:rPr>
                <w:b/>
                <w:color w:val="FF0000"/>
                <w:spacing w:val="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kì</w:t>
            </w:r>
            <w:r>
              <w:rPr>
                <w:b/>
                <w:color w:val="FF0000"/>
                <w:spacing w:val="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II: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Kỹ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thuật</w:t>
            </w:r>
          </w:p>
          <w:p w:rsidR="00AF580E" w:rsidRDefault="004651CF">
            <w:pPr>
              <w:pStyle w:val="TableParagraph"/>
              <w:spacing w:line="322" w:lineRule="exact"/>
              <w:ind w:left="107" w:right="252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tâng cầu bằng đùi, di chuyển</w:t>
            </w:r>
            <w:r>
              <w:rPr>
                <w:b/>
                <w:color w:val="FF0000"/>
                <w:spacing w:val="-67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ngang,</w:t>
            </w:r>
          </w:p>
        </w:tc>
        <w:tc>
          <w:tcPr>
            <w:tcW w:w="849" w:type="dxa"/>
          </w:tcPr>
          <w:p w:rsidR="00AF580E" w:rsidRDefault="004651CF">
            <w:pPr>
              <w:pStyle w:val="TableParagraph"/>
              <w:spacing w:line="315" w:lineRule="exact"/>
              <w:ind w:left="283"/>
              <w:rPr>
                <w:sz w:val="28"/>
              </w:rPr>
            </w:pPr>
            <w:r>
              <w:rPr>
                <w:color w:val="FF0000"/>
                <w:sz w:val="28"/>
              </w:rPr>
              <w:t>01</w:t>
            </w: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Tuần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26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 w:line="242" w:lineRule="auto"/>
              <w:ind w:left="107" w:right="232"/>
              <w:rPr>
                <w:sz w:val="28"/>
              </w:rPr>
            </w:pPr>
            <w:r>
              <w:rPr>
                <w:color w:val="FF0000"/>
                <w:sz w:val="28"/>
              </w:rPr>
              <w:t>Còi, cầu, lưới, cột lưới,</w:t>
            </w:r>
            <w:r>
              <w:rPr>
                <w:color w:val="FF0000"/>
                <w:spacing w:val="-67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sân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color w:val="FF0000"/>
                <w:sz w:val="28"/>
              </w:rPr>
              <w:t>Sân</w:t>
            </w:r>
            <w:r>
              <w:rPr>
                <w:color w:val="FF0000"/>
                <w:spacing w:val="-1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GDTC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trường</w:t>
            </w:r>
          </w:p>
        </w:tc>
      </w:tr>
      <w:tr w:rsidR="00AF580E">
        <w:trPr>
          <w:trHeight w:val="1729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52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90" w:firstLine="69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tiến, lùi; Học: Kỹ thuật 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 mu bàn chân; Trò 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“Thi tâng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bằng mu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</w:p>
          <w:p w:rsidR="00AF580E" w:rsidRDefault="004651CF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chân”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26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012DFE">
      <w:pPr>
        <w:pStyle w:val="BodyText"/>
        <w:rPr>
          <w:b/>
          <w:sz w:val="20"/>
        </w:rPr>
      </w:pPr>
      <w:r>
        <w:rPr>
          <w:noProof/>
        </w:rPr>
        <w:lastRenderedPageBreak/>
        <w:pict>
          <v:shape id="_x0000_s1032" style="position:absolute;margin-left:49.3pt;margin-top:85.55pt;width:.5pt;height:478.8pt;z-index:251663360;mso-position-horizontal-relative:page;mso-position-vertical-relative:page;mso-width-relative:page;mso-height-relative:page" coordorigin="986,1712" coordsize="10,9576" o:spt="100" adj="0,,0" path="m996,9868r-10,l986,9878r,l986,11287r10,l996,9878r,l996,9868xm996,6933r-10,l986,9868r10,l996,6933xm996,6923r-10,l986,6933r10,l996,6923xm996,5504r-10,l986,5514r,l986,6923r10,l996,5514r,l996,5504xm996,3130r-10,l986,5504r10,l996,3130xm996,1712r-10,l986,3120r,10l996,3130r,-10l996,1712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0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"/>
        <w:gridCol w:w="3828"/>
        <w:gridCol w:w="849"/>
        <w:gridCol w:w="1418"/>
        <w:gridCol w:w="2975"/>
        <w:gridCol w:w="2798"/>
      </w:tblGrid>
      <w:tr w:rsidR="00AF580E">
        <w:trPr>
          <w:trHeight w:val="1408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53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00" w:line="322" w:lineRule="exact"/>
              <w:ind w:left="107" w:right="90" w:firstLine="69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tiến, lùi; Kỹ thuật tâng cầu bằng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mu bàn chân; Bài tập phát triển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nhảy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cò theo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ô.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27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373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54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106" w:firstLine="69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tiến, lùi; Kỹ thuật tâng cầu bằng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Giới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thiệu: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quy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cơ bản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kich</w:t>
            </w:r>
          </w:p>
          <w:p w:rsidR="00AF580E" w:rsidRDefault="004651CF">
            <w:pPr>
              <w:pStyle w:val="TableParagraph"/>
              <w:ind w:left="107" w:right="623"/>
              <w:rPr>
                <w:sz w:val="28"/>
              </w:rPr>
            </w:pPr>
            <w:r>
              <w:rPr>
                <w:sz w:val="28"/>
              </w:rPr>
              <w:t>thước sân đá cầu; Trò chơi: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“Thi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bằng 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</w:p>
          <w:p w:rsidR="00AF580E" w:rsidRDefault="004651CF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chân”.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27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408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90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tiến, lùi; Kỹ thuật tâng cầu bằng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mu bàn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tập 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</w:p>
          <w:p w:rsidR="00AF580E" w:rsidRDefault="004651CF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nhảy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cò theo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ô.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28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935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3" w:right="32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56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20"/>
              <w:ind w:left="107" w:right="228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Bài 3: Kỹ thuật phát cầu thấp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chân chính diện bằng mu bàn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chân</w:t>
            </w:r>
          </w:p>
          <w:p w:rsidR="00AF580E" w:rsidRDefault="004651CF">
            <w:pPr>
              <w:pStyle w:val="TableParagraph"/>
              <w:spacing w:before="111"/>
              <w:ind w:left="107" w:right="184" w:firstLine="69"/>
              <w:rPr>
                <w:sz w:val="28"/>
              </w:rPr>
            </w:pPr>
            <w:r>
              <w:rPr>
                <w:sz w:val="28"/>
              </w:rPr>
              <w:t>Học: Kỹ thuật thuật phát cầu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thấp chân chính diện bằng mu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bàn chân; Bài tập phát triển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lực: Di chuyển tiến lùi trên nửa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28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408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57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101"/>
              <w:rPr>
                <w:sz w:val="28"/>
              </w:rPr>
            </w:pPr>
            <w:r>
              <w:rPr>
                <w:sz w:val="28"/>
              </w:rPr>
              <w:t>Luyện tập: Kỹ thuật thuật 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 thấp chân chính diện bằng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“Đá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  <w:p w:rsidR="00AF580E" w:rsidRDefault="004651CF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trúng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đích”.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29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012DFE">
      <w:pPr>
        <w:pStyle w:val="BodyText"/>
        <w:rPr>
          <w:b/>
          <w:sz w:val="20"/>
        </w:rPr>
      </w:pPr>
      <w:r>
        <w:rPr>
          <w:noProof/>
        </w:rPr>
        <w:lastRenderedPageBreak/>
        <w:pict>
          <v:shape id="_x0000_s1033" style="position:absolute;margin-left:49.3pt;margin-top:85.55pt;width:.5pt;height:479.75pt;z-index:251664384;mso-position-horizontal-relative:page;mso-position-vertical-relative:page;mso-width-relative:page;mso-height-relative:page" coordorigin="986,1712" coordsize="10,9595" o:spt="100" adj="0,,0" path="m996,10744r-10,l986,11306r10,l996,10744xm996,10735r-10,l986,10744r10,l996,10735xm996,8442r-10,l986,10735r10,l996,8442xm996,1712r-10,l986,3764r,10l986,5183r,9l986,5192r,1822l986,7024r,1409l986,8442r10,l996,8433r,-1409l996,7014r,-1822l996,5192r,-9l996,3774r,-10l996,1712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0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"/>
        <w:gridCol w:w="3828"/>
        <w:gridCol w:w="849"/>
        <w:gridCol w:w="1418"/>
        <w:gridCol w:w="2975"/>
        <w:gridCol w:w="2798"/>
      </w:tblGrid>
      <w:tr w:rsidR="00AF580E">
        <w:trPr>
          <w:trHeight w:val="2052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58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261"/>
              <w:rPr>
                <w:sz w:val="28"/>
              </w:rPr>
            </w:pPr>
            <w:r>
              <w:rPr>
                <w:sz w:val="28"/>
              </w:rPr>
              <w:t>Luyện tập: Kỹ thuật thuật phát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 thấp chân chính diện bằng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mu bàn chân; Giới thiệu: 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 điều luật cơ bản trong đá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tập phát triển thể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</w:p>
          <w:p w:rsidR="00AF580E" w:rsidRDefault="004651CF">
            <w:pPr>
              <w:pStyle w:val="TableParagraph"/>
              <w:spacing w:before="1"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Di chuyển ngang sân.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29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408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59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00" w:line="322" w:lineRule="exact"/>
              <w:ind w:left="107" w:right="91"/>
              <w:rPr>
                <w:sz w:val="28"/>
              </w:rPr>
            </w:pPr>
            <w:r>
              <w:rPr>
                <w:sz w:val="28"/>
              </w:rPr>
              <w:t>Luyện tập: Kỹ thuật thuật 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 thấp chân chính diện bằng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mu bàn chân; Trò chơi: “Đá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trúng đích”.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821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176"/>
              <w:rPr>
                <w:sz w:val="28"/>
              </w:rPr>
            </w:pPr>
            <w:r>
              <w:rPr>
                <w:sz w:val="28"/>
              </w:rPr>
              <w:t>Luyện tập: Kỹ thuật thuật 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 thấp chân chính diện bằng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mu bàn chân; Bài tập phát triển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thể lực: Di chuyển tiến lùi trên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nữa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sân;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Di 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ngang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sân.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408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61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101"/>
              <w:rPr>
                <w:sz w:val="28"/>
              </w:rPr>
            </w:pPr>
            <w:r>
              <w:rPr>
                <w:sz w:val="28"/>
              </w:rPr>
              <w:t>Luyện tập: Kỹ thuật thuật 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 thấp chân chính diện bằng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“Đá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  <w:p w:rsidR="00AF580E" w:rsidRDefault="004651CF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trúng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đích”.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31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292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3" w:right="32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62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20"/>
              <w:ind w:left="107" w:right="52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Bài 4: Kỹ thuật chuyền cầu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bằng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mu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bàn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chân</w:t>
            </w:r>
          </w:p>
          <w:p w:rsidR="00AF580E" w:rsidRDefault="004651CF">
            <w:pPr>
              <w:pStyle w:val="TableParagraph"/>
              <w:spacing w:before="112"/>
              <w:ind w:left="107" w:right="153"/>
              <w:rPr>
                <w:sz w:val="28"/>
              </w:rPr>
            </w:pPr>
            <w:r>
              <w:rPr>
                <w:sz w:val="28"/>
              </w:rPr>
              <w:t>Học: Kỹ thuật chuyền cầu bằng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mu bàn chân; Bài tập phát triển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thể lực: chạy 30m xuất 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cao.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3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31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3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3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561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63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tập: 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 thuật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lưới,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cột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lưới,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012DFE">
      <w:pPr>
        <w:pStyle w:val="BodyText"/>
        <w:rPr>
          <w:b/>
          <w:sz w:val="20"/>
        </w:rPr>
      </w:pPr>
      <w:r>
        <w:rPr>
          <w:noProof/>
        </w:rPr>
        <w:lastRenderedPageBreak/>
        <w:pict>
          <v:shape id="_x0000_s1034" style="position:absolute;margin-left:49.3pt;margin-top:85.55pt;width:.5pt;height:473.25pt;z-index:251665408;mso-position-horizontal-relative:page;mso-position-vertical-relative:page;mso-width-relative:page;mso-height-relative:page" coordorigin="986,1712" coordsize="10,9465" o:spt="100" adj="0,,0" path="m996,9960r-10,l986,9969r,l986,11176r10,l996,9969r,l996,9960xm996,8229r-10,l986,9960r10,l996,8229xm996,2686r-10,l986,4417r,10l986,6479r,10l986,8219r,10l996,8229r,-10l996,6489r,-10l996,4427r,-10l996,2686xm996,1712r-10,l986,2676r,10l996,2686r,-10l996,1712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0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"/>
        <w:gridCol w:w="3828"/>
        <w:gridCol w:w="849"/>
        <w:gridCol w:w="1418"/>
        <w:gridCol w:w="2975"/>
        <w:gridCol w:w="2798"/>
      </w:tblGrid>
      <w:tr w:rsidR="00AF580E">
        <w:trPr>
          <w:trHeight w:val="964"/>
        </w:trPr>
        <w:tc>
          <w:tcPr>
            <w:tcW w:w="991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chuyền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</w:p>
          <w:p w:rsidR="00AF580E" w:rsidRDefault="004651CF">
            <w:pPr>
              <w:pStyle w:val="TableParagraph"/>
              <w:spacing w:line="322" w:lineRule="exact"/>
              <w:ind w:left="107" w:right="635"/>
              <w:rPr>
                <w:sz w:val="28"/>
              </w:rPr>
            </w:pPr>
            <w:r>
              <w:rPr>
                <w:sz w:val="28"/>
              </w:rPr>
              <w:t>Trò chơi: “Chuyền cầu tiếp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sức”.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1730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64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5"/>
              <w:ind w:left="107" w:right="179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chuyền cầu bằng mu bàn chân;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Bài tập phát triển thể lực: Bật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bục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đổi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tục;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</w:p>
          <w:p w:rsidR="00AF580E" w:rsidRDefault="004651CF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“Chuyền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sức”.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5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5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5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051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65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229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chuyền cầu bằng mu bàn chân;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Giới thiệu: Một số quy định về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trang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thi đấu môn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cầu;</w:t>
            </w:r>
          </w:p>
          <w:p w:rsidR="00AF580E" w:rsidRDefault="004651CF">
            <w:pPr>
              <w:pStyle w:val="TableParagraph"/>
              <w:spacing w:line="320" w:lineRule="atLeast"/>
              <w:ind w:left="107" w:right="382"/>
              <w:rPr>
                <w:sz w:val="28"/>
              </w:rPr>
            </w:pPr>
            <w:r>
              <w:rPr>
                <w:sz w:val="28"/>
              </w:rPr>
              <w:t>Bài tập phát triển thể lực: Bật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bục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đổi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chân liên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tục.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33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 w:line="242" w:lineRule="auto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730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66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00" w:line="322" w:lineRule="exact"/>
              <w:ind w:left="107" w:right="231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chuyền cầu bằng mu bàn chân;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Bài tập phát triển thể lực: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30m xuất phát cao; Trò 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“Đội nào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khéo nhất”.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5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33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5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5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730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67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5"/>
              <w:ind w:left="107" w:right="93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chuyền cầu bằng mu bàn chân;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Bài 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thể lực: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Bật</w:t>
            </w:r>
          </w:p>
          <w:p w:rsidR="00AF580E" w:rsidRDefault="004651CF">
            <w:pPr>
              <w:pStyle w:val="TableParagraph"/>
              <w:spacing w:line="322" w:lineRule="exact"/>
              <w:ind w:left="107" w:right="168"/>
              <w:rPr>
                <w:sz w:val="28"/>
              </w:rPr>
            </w:pPr>
            <w:r>
              <w:rPr>
                <w:sz w:val="28"/>
              </w:rPr>
              <w:t>bục đổi chân liên tục; Trò chơi: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“Chuyền 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tiếp sức”.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5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34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5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5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206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68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7"/>
              <w:ind w:left="107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Kiểm</w:t>
            </w:r>
            <w:r>
              <w:rPr>
                <w:b/>
                <w:color w:val="FF0000"/>
                <w:spacing w:val="-5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tra cuối kì</w:t>
            </w:r>
            <w:r>
              <w:rPr>
                <w:b/>
                <w:color w:val="FF0000"/>
                <w:spacing w:val="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II:</w:t>
            </w:r>
          </w:p>
          <w:p w:rsidR="00AF580E" w:rsidRDefault="004651CF">
            <w:pPr>
              <w:pStyle w:val="TableParagraph"/>
              <w:spacing w:before="103" w:line="322" w:lineRule="exact"/>
              <w:ind w:left="107" w:right="361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Kỹ thuật tâng cầu, phát cầu</w:t>
            </w:r>
            <w:r>
              <w:rPr>
                <w:b/>
                <w:color w:val="FF0000"/>
                <w:spacing w:val="-67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thấp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chân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chính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diện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bằng</w:t>
            </w:r>
          </w:p>
        </w:tc>
        <w:tc>
          <w:tcPr>
            <w:tcW w:w="849" w:type="dxa"/>
          </w:tcPr>
          <w:p w:rsidR="00AF580E" w:rsidRDefault="004651CF">
            <w:pPr>
              <w:pStyle w:val="TableParagraph"/>
              <w:spacing w:line="315" w:lineRule="exact"/>
              <w:ind w:left="283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34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 w:line="242" w:lineRule="auto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91"/>
        <w:gridCol w:w="3828"/>
        <w:gridCol w:w="849"/>
        <w:gridCol w:w="1418"/>
        <w:gridCol w:w="2975"/>
        <w:gridCol w:w="2798"/>
      </w:tblGrid>
      <w:tr w:rsidR="00AF580E">
        <w:trPr>
          <w:trHeight w:val="321"/>
        </w:trPr>
        <w:tc>
          <w:tcPr>
            <w:tcW w:w="960" w:type="dxa"/>
            <w:vMerge w:val="restart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mu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bàn chân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2975" w:type="dxa"/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2798" w:type="dxa"/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885"/>
        </w:trPr>
        <w:tc>
          <w:tcPr>
            <w:tcW w:w="960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4" w:right="32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69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20"/>
              <w:ind w:left="108" w:right="21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Kiểm tra tiêu chuẩn rèn luyện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thân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thể.</w:t>
            </w:r>
          </w:p>
        </w:tc>
        <w:tc>
          <w:tcPr>
            <w:tcW w:w="849" w:type="dxa"/>
          </w:tcPr>
          <w:p w:rsidR="00AF580E" w:rsidRDefault="004651CF">
            <w:pPr>
              <w:pStyle w:val="TableParagraph"/>
              <w:spacing w:line="315" w:lineRule="exact"/>
              <w:ind w:left="265" w:right="253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35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89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giây,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thảm,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thước dây.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762"/>
        </w:trPr>
        <w:tc>
          <w:tcPr>
            <w:tcW w:w="960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4" w:right="32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70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99" w:line="322" w:lineRule="exact"/>
              <w:ind w:left="108" w:right="8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Kiểm</w:t>
            </w:r>
            <w:r>
              <w:rPr>
                <w:b/>
                <w:i/>
                <w:spacing w:val="2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tra</w:t>
            </w:r>
            <w:r>
              <w:rPr>
                <w:b/>
                <w:i/>
                <w:spacing w:val="2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tiêu</w:t>
            </w:r>
            <w:r>
              <w:rPr>
                <w:b/>
                <w:i/>
                <w:spacing w:val="2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chuẩn</w:t>
            </w:r>
            <w:r>
              <w:rPr>
                <w:b/>
                <w:i/>
                <w:spacing w:val="2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rèn</w:t>
            </w:r>
            <w:r>
              <w:rPr>
                <w:b/>
                <w:i/>
                <w:spacing w:val="2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luyện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thân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thể.</w:t>
            </w:r>
          </w:p>
        </w:tc>
        <w:tc>
          <w:tcPr>
            <w:tcW w:w="849" w:type="dxa"/>
          </w:tcPr>
          <w:p w:rsidR="00AF580E" w:rsidRDefault="004651CF">
            <w:pPr>
              <w:pStyle w:val="TableParagraph"/>
              <w:spacing w:line="315" w:lineRule="exact"/>
              <w:ind w:left="265" w:right="253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35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89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giây,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thảm,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thước dây.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"/>
        <w:rPr>
          <w:b/>
          <w:sz w:val="20"/>
        </w:rPr>
      </w:pPr>
    </w:p>
    <w:p w:rsidR="00AF580E" w:rsidRDefault="004651CF">
      <w:pPr>
        <w:pStyle w:val="ListParagraph"/>
        <w:numPr>
          <w:ilvl w:val="0"/>
          <w:numId w:val="1"/>
        </w:numPr>
        <w:tabs>
          <w:tab w:val="left" w:pos="1179"/>
        </w:tabs>
        <w:spacing w:before="89" w:line="319" w:lineRule="exact"/>
        <w:ind w:left="1178" w:hanging="360"/>
        <w:rPr>
          <w:b/>
          <w:sz w:val="28"/>
        </w:rPr>
      </w:pPr>
      <w:r>
        <w:rPr>
          <w:b/>
          <w:sz w:val="28"/>
        </w:rPr>
        <w:t>Nhiệm</w:t>
      </w:r>
      <w:r>
        <w:rPr>
          <w:b/>
          <w:spacing w:val="-5"/>
          <w:sz w:val="28"/>
        </w:rPr>
        <w:t xml:space="preserve"> </w:t>
      </w:r>
      <w:r w:rsidR="00B05880">
        <w:rPr>
          <w:b/>
          <w:sz w:val="28"/>
        </w:rPr>
        <w:t xml:space="preserve">vụ khác </w:t>
      </w:r>
      <w:r>
        <w:rPr>
          <w:b/>
          <w:sz w:val="28"/>
        </w:rPr>
        <w:t>:</w:t>
      </w:r>
      <w:r w:rsidR="00B05880">
        <w:rPr>
          <w:b/>
          <w:sz w:val="28"/>
          <w:lang w:val="en-US"/>
        </w:rPr>
        <w:t xml:space="preserve"> (Không)</w:t>
      </w:r>
    </w:p>
    <w:p w:rsidR="00AF580E" w:rsidRDefault="004651CF">
      <w:pPr>
        <w:pStyle w:val="BodyText"/>
        <w:spacing w:line="319" w:lineRule="exact"/>
        <w:ind w:left="819"/>
      </w:pPr>
      <w:r>
        <w:t>.........................................................................................................................................................................................</w:t>
      </w:r>
    </w:p>
    <w:p w:rsidR="00AF580E" w:rsidRDefault="004651CF">
      <w:pPr>
        <w:pStyle w:val="BodyText"/>
        <w:ind w:left="819"/>
      </w:pPr>
      <w:r>
        <w:t>.........................................................................................................................................................................................</w:t>
      </w:r>
    </w:p>
    <w:p w:rsidR="00AF580E" w:rsidRDefault="00AF580E">
      <w:pPr>
        <w:pStyle w:val="BodyText"/>
        <w:spacing w:before="1"/>
        <w:rPr>
          <w:sz w:val="29"/>
        </w:rPr>
      </w:pPr>
    </w:p>
    <w:tbl>
      <w:tblPr>
        <w:tblW w:w="0" w:type="auto"/>
        <w:tblInd w:w="18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2"/>
        <w:gridCol w:w="6762"/>
      </w:tblGrid>
      <w:tr w:rsidR="00AF580E">
        <w:trPr>
          <w:trHeight w:val="3167"/>
        </w:trPr>
        <w:tc>
          <w:tcPr>
            <w:tcW w:w="4532" w:type="dxa"/>
          </w:tcPr>
          <w:p w:rsidR="00AF580E" w:rsidRDefault="004651CF">
            <w:pPr>
              <w:pStyle w:val="TableParagraph"/>
              <w:spacing w:line="316" w:lineRule="exact"/>
              <w:ind w:left="555"/>
              <w:rPr>
                <w:b/>
                <w:sz w:val="28"/>
              </w:rPr>
            </w:pPr>
            <w:r>
              <w:rPr>
                <w:b/>
                <w:sz w:val="28"/>
              </w:rPr>
              <w:t>TỔ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TRƯỞNG</w:t>
            </w: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spacing w:before="11"/>
              <w:rPr>
                <w:sz w:val="39"/>
              </w:rPr>
            </w:pPr>
          </w:p>
          <w:p w:rsidR="00AF580E" w:rsidRDefault="004651CF">
            <w:pPr>
              <w:pStyle w:val="TableParagraph"/>
              <w:spacing w:line="302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Trần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Thị Mai Điệp</w:t>
            </w:r>
          </w:p>
        </w:tc>
        <w:tc>
          <w:tcPr>
            <w:tcW w:w="6762" w:type="dxa"/>
          </w:tcPr>
          <w:p w:rsidR="00AF580E" w:rsidRDefault="004651CF">
            <w:pPr>
              <w:pStyle w:val="TableParagraph"/>
              <w:spacing w:line="311" w:lineRule="exact"/>
              <w:ind w:left="2050"/>
              <w:rPr>
                <w:i/>
                <w:sz w:val="28"/>
                <w:lang w:val="en-MY"/>
              </w:rPr>
            </w:pPr>
            <w:r>
              <w:rPr>
                <w:i/>
                <w:sz w:val="28"/>
              </w:rPr>
              <w:t>Đức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Chính,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ngày</w:t>
            </w:r>
            <w:r>
              <w:rPr>
                <w:i/>
                <w:spacing w:val="-3"/>
                <w:sz w:val="28"/>
              </w:rPr>
              <w:t xml:space="preserve"> </w:t>
            </w:r>
            <w:r w:rsidR="00B05880">
              <w:rPr>
                <w:i/>
                <w:spacing w:val="-3"/>
                <w:sz w:val="28"/>
                <w:lang w:val="en-US"/>
              </w:rPr>
              <w:t>31</w:t>
            </w:r>
            <w:r>
              <w:rPr>
                <w:i/>
                <w:spacing w:val="-3"/>
                <w:sz w:val="28"/>
                <w:lang w:val="en-MY"/>
              </w:rPr>
              <w:t xml:space="preserve"> 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tháng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08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năm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202</w:t>
            </w:r>
            <w:r>
              <w:rPr>
                <w:i/>
                <w:sz w:val="28"/>
                <w:lang w:val="en-MY"/>
              </w:rPr>
              <w:t>2</w:t>
            </w:r>
          </w:p>
          <w:p w:rsidR="00AF580E" w:rsidRDefault="004651CF">
            <w:pPr>
              <w:pStyle w:val="TableParagraph"/>
              <w:spacing w:before="252"/>
              <w:ind w:left="4020" w:right="6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GIÁO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VIÊN</w:t>
            </w: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4651CF">
            <w:pPr>
              <w:pStyle w:val="TableParagraph"/>
              <w:spacing w:before="235" w:line="302" w:lineRule="exact"/>
              <w:ind w:left="4021" w:right="6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Trần Thanh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Thư</w:t>
            </w:r>
          </w:p>
        </w:tc>
      </w:tr>
    </w:tbl>
    <w:p w:rsidR="00AF580E" w:rsidRPr="00935372" w:rsidRDefault="00AF580E">
      <w:pPr>
        <w:pStyle w:val="BodyText"/>
        <w:spacing w:before="4"/>
        <w:rPr>
          <w:sz w:val="17"/>
          <w:lang w:val="en-US"/>
        </w:rPr>
      </w:pPr>
      <w:bookmarkStart w:id="0" w:name="_GoBack"/>
      <w:bookmarkEnd w:id="0"/>
    </w:p>
    <w:sectPr w:rsidR="00AF580E" w:rsidRPr="00935372">
      <w:pgSz w:w="15840" w:h="12240" w:orient="landscape"/>
      <w:pgMar w:top="1140" w:right="900" w:bottom="280" w:left="8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DFE" w:rsidRDefault="00012DFE">
      <w:r>
        <w:separator/>
      </w:r>
    </w:p>
  </w:endnote>
  <w:endnote w:type="continuationSeparator" w:id="0">
    <w:p w:rsidR="00012DFE" w:rsidRDefault="00012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DFE" w:rsidRDefault="00012DFE">
      <w:r>
        <w:separator/>
      </w:r>
    </w:p>
  </w:footnote>
  <w:footnote w:type="continuationSeparator" w:id="0">
    <w:p w:rsidR="00012DFE" w:rsidRDefault="00012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multilevel"/>
    <w:tmpl w:val="9239341B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1">
    <w:nsid w:val="9C8AC8EF"/>
    <w:multiLevelType w:val="multilevel"/>
    <w:tmpl w:val="9C8AC8EF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2">
    <w:nsid w:val="B5E306ED"/>
    <w:multiLevelType w:val="multilevel"/>
    <w:tmpl w:val="B5E306ED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3">
    <w:nsid w:val="BF205925"/>
    <w:multiLevelType w:val="multilevel"/>
    <w:tmpl w:val="BF205925"/>
    <w:lvl w:ilvl="0">
      <w:numFmt w:val="bullet"/>
      <w:lvlText w:val="-"/>
      <w:lvlJc w:val="left"/>
      <w:pPr>
        <w:ind w:left="108" w:hanging="310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83" w:hanging="310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867" w:hanging="310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50" w:hanging="31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634" w:hanging="31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018" w:hanging="31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01" w:hanging="31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785" w:hanging="31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168" w:hanging="310"/>
      </w:pPr>
      <w:rPr>
        <w:rFonts w:hint="default"/>
        <w:lang w:eastAsia="en-US" w:bidi="ar-SA"/>
      </w:rPr>
    </w:lvl>
  </w:abstractNum>
  <w:abstractNum w:abstractNumId="4">
    <w:nsid w:val="C8879AEF"/>
    <w:multiLevelType w:val="multilevel"/>
    <w:tmpl w:val="C8879AEF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5">
    <w:nsid w:val="CF092B84"/>
    <w:multiLevelType w:val="multilevel"/>
    <w:tmpl w:val="CF092B84"/>
    <w:lvl w:ilvl="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83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867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50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634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018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01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785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168" w:hanging="164"/>
      </w:pPr>
      <w:rPr>
        <w:rFonts w:hint="default"/>
        <w:lang w:eastAsia="en-US" w:bidi="ar-SA"/>
      </w:rPr>
    </w:lvl>
  </w:abstractNum>
  <w:abstractNum w:abstractNumId="6">
    <w:nsid w:val="D7F9FE59"/>
    <w:multiLevelType w:val="multilevel"/>
    <w:tmpl w:val="D7F9FE59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7">
    <w:nsid w:val="DCBA6B53"/>
    <w:multiLevelType w:val="multilevel"/>
    <w:tmpl w:val="DCBA6B53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8">
    <w:nsid w:val="F4B5D9F5"/>
    <w:multiLevelType w:val="multilevel"/>
    <w:tmpl w:val="F4B5D9F5"/>
    <w:lvl w:ilvl="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83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867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50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634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018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01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785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168" w:hanging="164"/>
      </w:pPr>
      <w:rPr>
        <w:rFonts w:hint="default"/>
        <w:lang w:eastAsia="en-US" w:bidi="ar-SA"/>
      </w:rPr>
    </w:lvl>
  </w:abstractNum>
  <w:abstractNum w:abstractNumId="9">
    <w:nsid w:val="0053208E"/>
    <w:multiLevelType w:val="multilevel"/>
    <w:tmpl w:val="0053208E"/>
    <w:lvl w:ilvl="0">
      <w:start w:val="1"/>
      <w:numFmt w:val="upperRoman"/>
      <w:lvlText w:val="%1."/>
      <w:lvlJc w:val="left"/>
      <w:pPr>
        <w:ind w:left="1068" w:hanging="2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>
      <w:start w:val="1"/>
      <w:numFmt w:val="decimal"/>
      <w:lvlText w:val="%2."/>
      <w:lvlJc w:val="left"/>
      <w:pPr>
        <w:ind w:left="81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2">
      <w:numFmt w:val="bullet"/>
      <w:lvlText w:val="•"/>
      <w:lvlJc w:val="left"/>
      <w:pPr>
        <w:ind w:left="2504" w:hanging="281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3948" w:hanging="28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393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6837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282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9726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171" w:hanging="281"/>
      </w:pPr>
      <w:rPr>
        <w:rFonts w:hint="default"/>
        <w:lang w:eastAsia="en-US" w:bidi="ar-SA"/>
      </w:rPr>
    </w:lvl>
  </w:abstractNum>
  <w:abstractNum w:abstractNumId="10">
    <w:nsid w:val="0248C179"/>
    <w:multiLevelType w:val="multilevel"/>
    <w:tmpl w:val="0248C179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11">
    <w:nsid w:val="03D62ECE"/>
    <w:multiLevelType w:val="multilevel"/>
    <w:tmpl w:val="03D62ECE"/>
    <w:lvl w:ilvl="0">
      <w:numFmt w:val="bullet"/>
      <w:lvlText w:val="-"/>
      <w:lvlJc w:val="left"/>
      <w:pPr>
        <w:ind w:left="10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83" w:hanging="233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867" w:hanging="23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50" w:hanging="23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634" w:hanging="23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018" w:hanging="23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01" w:hanging="23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785" w:hanging="23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168" w:hanging="233"/>
      </w:pPr>
      <w:rPr>
        <w:rFonts w:hint="default"/>
        <w:lang w:eastAsia="en-US" w:bidi="ar-SA"/>
      </w:rPr>
    </w:lvl>
  </w:abstractNum>
  <w:abstractNum w:abstractNumId="12">
    <w:nsid w:val="0E640482"/>
    <w:multiLevelType w:val="multilevel"/>
    <w:tmpl w:val="0E640482"/>
    <w:lvl w:ilvl="0">
      <w:numFmt w:val="bullet"/>
      <w:lvlText w:val="-"/>
      <w:lvlJc w:val="left"/>
      <w:pPr>
        <w:ind w:left="107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13">
    <w:nsid w:val="2470EC97"/>
    <w:multiLevelType w:val="multilevel"/>
    <w:tmpl w:val="2470EC97"/>
    <w:lvl w:ilvl="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83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867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50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634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018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01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785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168" w:hanging="164"/>
      </w:pPr>
      <w:rPr>
        <w:rFonts w:hint="default"/>
        <w:lang w:eastAsia="en-US" w:bidi="ar-SA"/>
      </w:rPr>
    </w:lvl>
  </w:abstractNum>
  <w:abstractNum w:abstractNumId="14">
    <w:nsid w:val="25B654F3"/>
    <w:multiLevelType w:val="multilevel"/>
    <w:tmpl w:val="25B654F3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15">
    <w:nsid w:val="2A8F537B"/>
    <w:multiLevelType w:val="multilevel"/>
    <w:tmpl w:val="2A8F537B"/>
    <w:lvl w:ilvl="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83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867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50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634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018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01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785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168" w:hanging="164"/>
      </w:pPr>
      <w:rPr>
        <w:rFonts w:hint="default"/>
        <w:lang w:eastAsia="en-US" w:bidi="ar-SA"/>
      </w:rPr>
    </w:lvl>
  </w:abstractNum>
  <w:abstractNum w:abstractNumId="16">
    <w:nsid w:val="46A08BB8"/>
    <w:multiLevelType w:val="multilevel"/>
    <w:tmpl w:val="46A08BB8"/>
    <w:lvl w:ilvl="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83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867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50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634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018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01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785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168" w:hanging="164"/>
      </w:pPr>
      <w:rPr>
        <w:rFonts w:hint="default"/>
        <w:lang w:eastAsia="en-US" w:bidi="ar-SA"/>
      </w:rPr>
    </w:lvl>
  </w:abstractNum>
  <w:abstractNum w:abstractNumId="17">
    <w:nsid w:val="4C1BAE26"/>
    <w:multiLevelType w:val="multilevel"/>
    <w:tmpl w:val="4C1BAE26"/>
    <w:lvl w:ilvl="0">
      <w:numFmt w:val="bullet"/>
      <w:lvlText w:val="-"/>
      <w:lvlJc w:val="left"/>
      <w:pPr>
        <w:ind w:left="107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18">
    <w:nsid w:val="4D4DC07F"/>
    <w:multiLevelType w:val="multilevel"/>
    <w:tmpl w:val="4D4DC07F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19">
    <w:nsid w:val="59ADCABA"/>
    <w:multiLevelType w:val="multilevel"/>
    <w:tmpl w:val="59ADCABA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20">
    <w:nsid w:val="5A241D34"/>
    <w:multiLevelType w:val="multilevel"/>
    <w:tmpl w:val="5A241D34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21">
    <w:nsid w:val="60382F6E"/>
    <w:multiLevelType w:val="multilevel"/>
    <w:tmpl w:val="60382F6E"/>
    <w:lvl w:ilvl="0">
      <w:numFmt w:val="bullet"/>
      <w:lvlText w:val="-"/>
      <w:lvlJc w:val="left"/>
      <w:pPr>
        <w:ind w:left="107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22">
    <w:nsid w:val="72183CF9"/>
    <w:multiLevelType w:val="multilevel"/>
    <w:tmpl w:val="72183CF9"/>
    <w:lvl w:ilvl="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645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011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37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742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108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73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839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04" w:hanging="164"/>
      </w:pPr>
      <w:rPr>
        <w:rFonts w:hint="default"/>
        <w:lang w:eastAsia="en-US" w:bidi="ar-SA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3"/>
  </w:num>
  <w:num w:numId="5">
    <w:abstractNumId w:val="2"/>
  </w:num>
  <w:num w:numId="6">
    <w:abstractNumId w:val="11"/>
  </w:num>
  <w:num w:numId="7">
    <w:abstractNumId w:val="14"/>
  </w:num>
  <w:num w:numId="8">
    <w:abstractNumId w:val="22"/>
  </w:num>
  <w:num w:numId="9">
    <w:abstractNumId w:val="10"/>
  </w:num>
  <w:num w:numId="10">
    <w:abstractNumId w:val="0"/>
  </w:num>
  <w:num w:numId="11">
    <w:abstractNumId w:val="15"/>
  </w:num>
  <w:num w:numId="12">
    <w:abstractNumId w:val="20"/>
  </w:num>
  <w:num w:numId="13">
    <w:abstractNumId w:val="4"/>
  </w:num>
  <w:num w:numId="14">
    <w:abstractNumId w:val="18"/>
  </w:num>
  <w:num w:numId="15">
    <w:abstractNumId w:val="8"/>
  </w:num>
  <w:num w:numId="16">
    <w:abstractNumId w:val="13"/>
  </w:num>
  <w:num w:numId="17">
    <w:abstractNumId w:val="7"/>
  </w:num>
  <w:num w:numId="18">
    <w:abstractNumId w:val="6"/>
  </w:num>
  <w:num w:numId="19">
    <w:abstractNumId w:val="1"/>
  </w:num>
  <w:num w:numId="20">
    <w:abstractNumId w:val="17"/>
  </w:num>
  <w:num w:numId="21">
    <w:abstractNumId w:val="21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F580E"/>
    <w:rsid w:val="00012DFE"/>
    <w:rsid w:val="004651CF"/>
    <w:rsid w:val="00935372"/>
    <w:rsid w:val="00AF580E"/>
    <w:rsid w:val="00B05880"/>
    <w:rsid w:val="00C95EFC"/>
    <w:rsid w:val="4B3C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819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819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2406</Words>
  <Characters>13719</Characters>
  <Application>Microsoft Office Word</Application>
  <DocSecurity>0</DocSecurity>
  <Lines>114</Lines>
  <Paragraphs>32</Paragraphs>
  <ScaleCrop>false</ScaleCrop>
  <Company/>
  <LinksUpToDate>false</LinksUpToDate>
  <CharactersWithSpaces>16093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Welcome</cp:lastModifiedBy>
  <cp:revision>5</cp:revision>
  <dcterms:created xsi:type="dcterms:W3CDTF">2022-09-04T16:40:00Z</dcterms:created>
  <dcterms:modified xsi:type="dcterms:W3CDTF">2022-09-04T17:04:00Z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2022-09-04T00:00:00Z</vt:filetime>
  </property>
  <property fmtid="{D5CDD505-2E9C-101B-9397-08002B2CF9AE}" pid="5" name="KSOProductBuildVer">
    <vt:lpwstr>1033-11.2.0.11306</vt:lpwstr>
  </property>
  <property fmtid="{D5CDD505-2E9C-101B-9397-08002B2CF9AE}" pid="6" name="ICV">
    <vt:lpwstr>916B0BF865FD4873B40AD1E2BA88E260</vt:lpwstr>
  </property>
</Properties>
</file>